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47" w:type="dxa"/>
        <w:tblLayout w:type="fixed"/>
        <w:tblLook w:val="04A0" w:firstRow="1" w:lastRow="0" w:firstColumn="1" w:lastColumn="0" w:noHBand="0" w:noVBand="1"/>
      </w:tblPr>
      <w:tblGrid>
        <w:gridCol w:w="5245"/>
        <w:gridCol w:w="4502"/>
      </w:tblGrid>
      <w:tr w:rsidR="008B5176" w:rsidTr="00C236F9">
        <w:trPr>
          <w:trHeight w:val="2410"/>
        </w:trPr>
        <w:tc>
          <w:tcPr>
            <w:tcW w:w="5245" w:type="dxa"/>
            <w:shd w:val="clear" w:color="auto" w:fill="auto"/>
          </w:tcPr>
          <w:p w:rsidR="008B5176" w:rsidRPr="00542CCF" w:rsidRDefault="008B5176" w:rsidP="00C236F9">
            <w:pPr>
              <w:spacing w:line="240" w:lineRule="auto"/>
              <w:ind w:firstLine="0"/>
              <w:contextualSpacing/>
              <w:rPr>
                <w:rFonts w:ascii="PF Din Text Cond Pro Light" w:hAnsi="PF Din Text Cond Pro Light"/>
              </w:rPr>
            </w:pPr>
            <w:bookmarkStart w:id="0" w:name="_Ref57670950"/>
            <w:bookmarkStart w:id="1" w:name="_Toc69729053"/>
          </w:p>
          <w:p w:rsidR="008B5176" w:rsidRDefault="00693FF2" w:rsidP="00693FF2">
            <w:pPr>
              <w:spacing w:line="240" w:lineRule="auto"/>
              <w:ind w:firstLine="0"/>
              <w:contextualSpacing/>
              <w:rPr>
                <w:rFonts w:ascii="PF Din Text Cond Pro Light" w:hAnsi="PF Din Text Cond Pro Light"/>
              </w:rPr>
            </w:pPr>
            <w:r w:rsidRPr="00200E12">
              <w:rPr>
                <w:noProof/>
              </w:rPr>
              <w:drawing>
                <wp:inline distT="0" distB="0" distL="0" distR="0" wp14:anchorId="7B0127E5" wp14:editId="7664823C">
                  <wp:extent cx="2078355" cy="712470"/>
                  <wp:effectExtent l="0" t="0" r="0" b="0"/>
                  <wp:docPr id="2" name="Рисунок 2" descr="мари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мариэнерго"/>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78355" cy="712470"/>
                          </a:xfrm>
                          <a:prstGeom prst="rect">
                            <a:avLst/>
                          </a:prstGeom>
                          <a:noFill/>
                          <a:ln>
                            <a:noFill/>
                          </a:ln>
                        </pic:spPr>
                      </pic:pic>
                    </a:graphicData>
                  </a:graphic>
                </wp:inline>
              </w:drawing>
            </w:r>
          </w:p>
          <w:p w:rsidR="008B5176" w:rsidRPr="00542CCF" w:rsidRDefault="008B5176" w:rsidP="00C236F9">
            <w:pPr>
              <w:spacing w:line="240" w:lineRule="auto"/>
              <w:ind w:hanging="105"/>
              <w:contextualSpacing/>
              <w:rPr>
                <w:rFonts w:ascii="PF Din Text Cond Pro Light" w:hAnsi="PF Din Text Cond Pro Light"/>
              </w:rPr>
            </w:pPr>
          </w:p>
        </w:tc>
        <w:tc>
          <w:tcPr>
            <w:tcW w:w="4502" w:type="dxa"/>
            <w:shd w:val="clear" w:color="auto" w:fill="auto"/>
          </w:tcPr>
          <w:p w:rsidR="00693FF2" w:rsidRDefault="00693FF2" w:rsidP="00C236F9">
            <w:pPr>
              <w:spacing w:line="240" w:lineRule="auto"/>
              <w:ind w:firstLine="0"/>
              <w:contextualSpacing/>
              <w:rPr>
                <w:rFonts w:ascii="PF Din Text Cond Pro Light" w:hAnsi="PF Din Text Cond Pro Light"/>
                <w:sz w:val="18"/>
                <w:szCs w:val="18"/>
              </w:rPr>
            </w:pPr>
          </w:p>
          <w:p w:rsidR="008B5176" w:rsidRPr="00542CCF" w:rsidRDefault="008B5176" w:rsidP="00C236F9">
            <w:pPr>
              <w:spacing w:line="240" w:lineRule="auto"/>
              <w:ind w:firstLine="0"/>
              <w:contextualSpacing/>
              <w:rPr>
                <w:rFonts w:ascii="PF Din Text Cond Pro Light" w:hAnsi="PF Din Text Cond Pro Light"/>
                <w:sz w:val="18"/>
                <w:szCs w:val="18"/>
              </w:rPr>
            </w:pPr>
            <w:r w:rsidRPr="00542CCF">
              <w:rPr>
                <w:rFonts w:ascii="PF Din Text Cond Pro Light" w:hAnsi="PF Din Text Cond Pro Light"/>
                <w:sz w:val="18"/>
                <w:szCs w:val="18"/>
              </w:rPr>
              <w:t>Публичное акционерное общество</w:t>
            </w:r>
          </w:p>
          <w:p w:rsidR="008B5176" w:rsidRPr="00542CCF" w:rsidRDefault="008B5176" w:rsidP="00C236F9">
            <w:pPr>
              <w:spacing w:line="240" w:lineRule="auto"/>
              <w:ind w:firstLine="0"/>
              <w:rPr>
                <w:rFonts w:ascii="PF Din Text Cond Pro Light" w:hAnsi="PF Din Text Cond Pro Light"/>
                <w:sz w:val="18"/>
                <w:szCs w:val="18"/>
              </w:rPr>
            </w:pPr>
            <w:r w:rsidRPr="00542CCF">
              <w:rPr>
                <w:rFonts w:ascii="PF Din Text Cond Pro Light" w:hAnsi="PF Din Text Cond Pro Light"/>
                <w:sz w:val="18"/>
                <w:szCs w:val="18"/>
              </w:rPr>
              <w:t>«Россети Центр и Приволжье»</w:t>
            </w:r>
          </w:p>
          <w:p w:rsidR="008B5176" w:rsidRPr="00542CCF" w:rsidRDefault="008B5176" w:rsidP="00C236F9">
            <w:pPr>
              <w:spacing w:line="240" w:lineRule="auto"/>
              <w:ind w:firstLine="0"/>
              <w:contextualSpacing/>
              <w:rPr>
                <w:rFonts w:ascii="PF Din Text Cond Pro Light" w:hAnsi="PF Din Text Cond Pro Light"/>
                <w:sz w:val="18"/>
                <w:szCs w:val="18"/>
              </w:rPr>
            </w:pPr>
          </w:p>
          <w:p w:rsidR="008B5176" w:rsidRPr="00542CCF" w:rsidRDefault="008B5176" w:rsidP="00C236F9">
            <w:pPr>
              <w:spacing w:line="240" w:lineRule="auto"/>
              <w:ind w:firstLine="0"/>
              <w:rPr>
                <w:rFonts w:ascii="PF Din Text Cond Pro Light" w:hAnsi="PF Din Text Cond Pro Light"/>
                <w:sz w:val="18"/>
                <w:szCs w:val="18"/>
              </w:rPr>
            </w:pPr>
            <w:r w:rsidRPr="00542CCF">
              <w:rPr>
                <w:rFonts w:ascii="PF Din Text Cond Pro Light" w:hAnsi="PF Din Text Cond Pro Light"/>
                <w:sz w:val="18"/>
                <w:szCs w:val="18"/>
              </w:rPr>
              <w:t>Филиал ПАО «Россети Центр и Приволжье» - «Мариэнерго»</w:t>
            </w:r>
          </w:p>
          <w:p w:rsidR="008B5176" w:rsidRPr="00542CCF" w:rsidRDefault="008B5176" w:rsidP="00C236F9">
            <w:pPr>
              <w:spacing w:line="240" w:lineRule="auto"/>
              <w:ind w:firstLine="0"/>
              <w:contextualSpacing/>
              <w:rPr>
                <w:rFonts w:ascii="PF Din Text Cond Pro Light" w:hAnsi="PF Din Text Cond Pro Light"/>
                <w:sz w:val="18"/>
                <w:szCs w:val="18"/>
              </w:rPr>
            </w:pPr>
            <w:r w:rsidRPr="00542CCF">
              <w:rPr>
                <w:rFonts w:ascii="PF Din Text Cond Pro Light" w:hAnsi="PF Din Text Cond Pro Light"/>
                <w:sz w:val="18"/>
                <w:szCs w:val="18"/>
              </w:rPr>
              <w:t>ул. Панфилова., д. 39а, г. Йошкар-Ола, 424006</w:t>
            </w:r>
          </w:p>
          <w:p w:rsidR="008B5176" w:rsidRPr="00542CCF" w:rsidRDefault="008B5176" w:rsidP="00C236F9">
            <w:pPr>
              <w:spacing w:line="240" w:lineRule="auto"/>
              <w:ind w:firstLine="0"/>
              <w:contextualSpacing/>
              <w:rPr>
                <w:rFonts w:ascii="PF Din Text Cond Pro Light" w:hAnsi="PF Din Text Cond Pro Light"/>
                <w:sz w:val="18"/>
                <w:szCs w:val="18"/>
              </w:rPr>
            </w:pPr>
            <w:r w:rsidRPr="00542CCF">
              <w:rPr>
                <w:rFonts w:ascii="PF Din Text Cond Pro Light" w:hAnsi="PF Din Text Cond Pro Light"/>
                <w:sz w:val="18"/>
                <w:szCs w:val="18"/>
              </w:rPr>
              <w:t>Тел. +7 (8362) 68-13-59, факс +7 (8362) 41-28-80</w:t>
            </w:r>
          </w:p>
          <w:p w:rsidR="008B5176" w:rsidRPr="00542CCF" w:rsidRDefault="008B5176" w:rsidP="00C236F9">
            <w:pPr>
              <w:spacing w:line="240" w:lineRule="auto"/>
              <w:ind w:firstLine="0"/>
              <w:contextualSpacing/>
              <w:rPr>
                <w:rFonts w:ascii="PF Din Text Cond Pro Light" w:hAnsi="PF Din Text Cond Pro Light"/>
                <w:sz w:val="18"/>
                <w:szCs w:val="18"/>
              </w:rPr>
            </w:pPr>
            <w:r w:rsidRPr="00542CCF">
              <w:rPr>
                <w:rFonts w:ascii="PF Din Text Cond Pro Light" w:hAnsi="PF Din Text Cond Pro Light"/>
                <w:sz w:val="18"/>
                <w:szCs w:val="18"/>
              </w:rPr>
              <w:t xml:space="preserve">Единый контакт-центр: </w:t>
            </w:r>
            <w:r w:rsidRPr="00FB55BF">
              <w:rPr>
                <w:rFonts w:ascii="PF Din Text Cond Pro Light" w:hAnsi="PF Din Text Cond Pro Light"/>
                <w:sz w:val="18"/>
                <w:szCs w:val="18"/>
              </w:rPr>
              <w:t>«Светлая линия 220»: 8-800-220-0-220</w:t>
            </w:r>
          </w:p>
          <w:p w:rsidR="008B5176" w:rsidRPr="00542CCF" w:rsidRDefault="008B5176" w:rsidP="00C236F9">
            <w:pPr>
              <w:spacing w:line="240" w:lineRule="auto"/>
              <w:ind w:firstLine="0"/>
              <w:contextualSpacing/>
              <w:rPr>
                <w:rFonts w:ascii="PF Din Text Cond Pro Light" w:hAnsi="PF Din Text Cond Pro Light"/>
                <w:sz w:val="18"/>
                <w:szCs w:val="18"/>
                <w:lang w:val="en-US"/>
              </w:rPr>
            </w:pPr>
            <w:r w:rsidRPr="00542CCF">
              <w:rPr>
                <w:rFonts w:ascii="PF Din Text Cond Pro Light" w:hAnsi="PF Din Text Cond Pro Light"/>
                <w:sz w:val="18"/>
                <w:szCs w:val="18"/>
                <w:lang w:val="en-US"/>
              </w:rPr>
              <w:t>e-mail: marienergo@me.mrsk-cp.ru, http://www.mrsk-cp.ru</w:t>
            </w:r>
          </w:p>
          <w:p w:rsidR="008B5176" w:rsidRPr="00542CCF" w:rsidRDefault="008B5176" w:rsidP="00C236F9">
            <w:pPr>
              <w:spacing w:line="240" w:lineRule="auto"/>
              <w:ind w:firstLine="0"/>
              <w:contextualSpacing/>
              <w:rPr>
                <w:rFonts w:ascii="PF Din Text Cond Pro Light" w:hAnsi="PF Din Text Cond Pro Light"/>
                <w:sz w:val="18"/>
                <w:szCs w:val="18"/>
              </w:rPr>
            </w:pPr>
            <w:r w:rsidRPr="00542CCF">
              <w:rPr>
                <w:rFonts w:ascii="PF Din Text Cond Pro Light" w:hAnsi="PF Din Text Cond Pro Light"/>
                <w:sz w:val="18"/>
                <w:szCs w:val="18"/>
              </w:rPr>
              <w:t xml:space="preserve">ОКПО </w:t>
            </w:r>
            <w:r w:rsidRPr="00542CCF">
              <w:rPr>
                <w:rFonts w:ascii="PF Din Text Cond Pro Light" w:hAnsi="PF Din Text Cond Pro Light"/>
                <w:sz w:val="18"/>
                <w:szCs w:val="18"/>
                <w:lang w:val="en-US"/>
              </w:rPr>
              <w:t>05797799</w:t>
            </w:r>
            <w:r w:rsidRPr="00542CCF">
              <w:rPr>
                <w:rFonts w:ascii="PF Din Text Cond Pro Light" w:hAnsi="PF Din Text Cond Pro Light"/>
                <w:sz w:val="18"/>
                <w:szCs w:val="18"/>
              </w:rPr>
              <w:t>, ОГРН 1075260020043</w:t>
            </w:r>
          </w:p>
          <w:p w:rsidR="008B5176" w:rsidRPr="00542CCF" w:rsidRDefault="008B5176" w:rsidP="00C236F9">
            <w:pPr>
              <w:spacing w:line="240" w:lineRule="auto"/>
              <w:ind w:firstLine="0"/>
              <w:contextualSpacing/>
              <w:rPr>
                <w:rFonts w:ascii="PF Din Text Cond Pro Light" w:hAnsi="PF Din Text Cond Pro Light"/>
              </w:rPr>
            </w:pPr>
            <w:r w:rsidRPr="00542CCF">
              <w:rPr>
                <w:rStyle w:val="44"/>
                <w:rFonts w:ascii="PF Din Text Cond Pro Light" w:hAnsi="PF Din Text Cond Pro Light"/>
                <w:sz w:val="18"/>
                <w:szCs w:val="18"/>
              </w:rPr>
              <w:t>ИНН/КПП 5260200603/121502001</w:t>
            </w:r>
          </w:p>
        </w:tc>
      </w:tr>
    </w:tbl>
    <w:p w:rsidR="008B5176" w:rsidRDefault="008B5176" w:rsidP="008B5176">
      <w:pPr>
        <w:autoSpaceDE w:val="0"/>
        <w:autoSpaceDN w:val="0"/>
        <w:spacing w:line="240" w:lineRule="auto"/>
        <w:ind w:left="567" w:firstLine="0"/>
        <w:jc w:val="center"/>
        <w:rPr>
          <w:b/>
          <w:sz w:val="24"/>
          <w:szCs w:val="24"/>
          <w:lang w:val="x-none"/>
        </w:rPr>
      </w:pPr>
    </w:p>
    <w:p w:rsidR="008B5176" w:rsidRPr="000D4D23" w:rsidRDefault="008B5176" w:rsidP="008B5176">
      <w:pPr>
        <w:spacing w:line="240" w:lineRule="auto"/>
        <w:ind w:left="5954"/>
        <w:rPr>
          <w:sz w:val="24"/>
          <w:szCs w:val="24"/>
        </w:rPr>
      </w:pPr>
      <w:r w:rsidRPr="000D4D23">
        <w:rPr>
          <w:sz w:val="24"/>
          <w:szCs w:val="24"/>
        </w:rPr>
        <w:t xml:space="preserve">УТВЕРЖДЕНО </w:t>
      </w:r>
    </w:p>
    <w:p w:rsidR="008B5176" w:rsidRPr="00D559EE" w:rsidRDefault="008B5176" w:rsidP="008B5176">
      <w:pPr>
        <w:spacing w:line="240" w:lineRule="auto"/>
        <w:ind w:left="5954"/>
        <w:rPr>
          <w:sz w:val="24"/>
          <w:szCs w:val="24"/>
        </w:rPr>
      </w:pPr>
      <w:r w:rsidRPr="00D559EE">
        <w:rPr>
          <w:sz w:val="24"/>
          <w:szCs w:val="24"/>
        </w:rPr>
        <w:t xml:space="preserve">закупочной комиссией: </w:t>
      </w:r>
    </w:p>
    <w:p w:rsidR="008B5176" w:rsidRPr="00E9600B" w:rsidRDefault="008B5176" w:rsidP="008B5176">
      <w:pPr>
        <w:spacing w:line="240" w:lineRule="auto"/>
        <w:ind w:left="5954"/>
        <w:rPr>
          <w:b/>
          <w:sz w:val="24"/>
          <w:szCs w:val="24"/>
        </w:rPr>
      </w:pPr>
      <w:r w:rsidRPr="00266657">
        <w:rPr>
          <w:sz w:val="24"/>
          <w:szCs w:val="24"/>
        </w:rPr>
        <w:t xml:space="preserve">Протокол </w:t>
      </w:r>
      <w:r w:rsidRPr="00EA0299">
        <w:rPr>
          <w:b/>
          <w:sz w:val="24"/>
          <w:szCs w:val="24"/>
        </w:rPr>
        <w:t>№ 0</w:t>
      </w:r>
      <w:r w:rsidR="00FF6528" w:rsidRPr="00EA0299">
        <w:rPr>
          <w:b/>
          <w:sz w:val="24"/>
          <w:szCs w:val="24"/>
        </w:rPr>
        <w:t>3</w:t>
      </w:r>
      <w:r w:rsidR="00693FF2">
        <w:rPr>
          <w:b/>
          <w:sz w:val="24"/>
          <w:szCs w:val="24"/>
        </w:rPr>
        <w:t>22</w:t>
      </w:r>
      <w:r w:rsidRPr="00EA0299">
        <w:rPr>
          <w:b/>
          <w:sz w:val="24"/>
          <w:szCs w:val="24"/>
        </w:rPr>
        <w:t>-МА-26</w:t>
      </w:r>
    </w:p>
    <w:p w:rsidR="008B5176" w:rsidRPr="00D559EE" w:rsidRDefault="008B5176" w:rsidP="008B5176">
      <w:pPr>
        <w:spacing w:line="240" w:lineRule="auto"/>
        <w:ind w:left="5954"/>
        <w:rPr>
          <w:kern w:val="36"/>
          <w:sz w:val="24"/>
          <w:szCs w:val="24"/>
        </w:rPr>
      </w:pPr>
      <w:r>
        <w:rPr>
          <w:sz w:val="24"/>
          <w:szCs w:val="24"/>
        </w:rPr>
        <w:t>от «</w:t>
      </w:r>
      <w:r w:rsidR="00693FF2">
        <w:rPr>
          <w:sz w:val="24"/>
          <w:szCs w:val="24"/>
        </w:rPr>
        <w:t>01» сентября</w:t>
      </w:r>
      <w:r w:rsidRPr="00E9600B">
        <w:rPr>
          <w:sz w:val="24"/>
          <w:szCs w:val="24"/>
        </w:rPr>
        <w:t xml:space="preserve"> 2026</w:t>
      </w:r>
      <w:r w:rsidRPr="00E9600B">
        <w:rPr>
          <w:kern w:val="36"/>
          <w:sz w:val="24"/>
          <w:szCs w:val="24"/>
        </w:rPr>
        <w:t xml:space="preserve"> года</w:t>
      </w:r>
    </w:p>
    <w:p w:rsidR="00EE03EB" w:rsidRPr="007B29CC" w:rsidRDefault="00EE03EB" w:rsidP="00174731">
      <w:pPr>
        <w:jc w:val="center"/>
        <w:rPr>
          <w:noProof/>
        </w:rPr>
      </w:pPr>
    </w:p>
    <w:p w:rsidR="00174731" w:rsidRPr="002100E0" w:rsidRDefault="00174731" w:rsidP="00174731">
      <w:pPr>
        <w:autoSpaceDE w:val="0"/>
        <w:autoSpaceDN w:val="0"/>
        <w:spacing w:line="240" w:lineRule="auto"/>
        <w:ind w:left="567" w:firstLine="0"/>
        <w:rPr>
          <w:sz w:val="24"/>
          <w:szCs w:val="24"/>
        </w:rPr>
      </w:pPr>
    </w:p>
    <w:p w:rsidR="00CB2E23" w:rsidRPr="00142879" w:rsidRDefault="00AB7C31">
      <w:pPr>
        <w:pStyle w:val="10"/>
        <w:pageBreakBefore w:val="0"/>
        <w:tabs>
          <w:tab w:val="clear" w:pos="1134"/>
        </w:tabs>
        <w:spacing w:before="120" w:after="120"/>
        <w:ind w:left="0" w:firstLine="0"/>
        <w:jc w:val="center"/>
        <w:rPr>
          <w:rFonts w:ascii="Times New Roman" w:hAnsi="Times New Roman"/>
          <w:sz w:val="30"/>
          <w:szCs w:val="30"/>
        </w:rPr>
      </w:pPr>
      <w:r>
        <w:rPr>
          <w:rFonts w:ascii="Times New Roman" w:hAnsi="Times New Roman"/>
          <w:sz w:val="30"/>
          <w:szCs w:val="30"/>
        </w:rPr>
        <w:t>Извещение</w:t>
      </w:r>
      <w:r w:rsidR="002979B1">
        <w:rPr>
          <w:rFonts w:ascii="Times New Roman" w:hAnsi="Times New Roman"/>
          <w:sz w:val="30"/>
          <w:szCs w:val="30"/>
          <w:lang w:val="ru-RU"/>
        </w:rPr>
        <w:t xml:space="preserve"> (документация)</w:t>
      </w:r>
      <w:r>
        <w:rPr>
          <w:rFonts w:ascii="Times New Roman" w:hAnsi="Times New Roman"/>
          <w:sz w:val="30"/>
          <w:szCs w:val="30"/>
        </w:rPr>
        <w:t xml:space="preserve"> </w:t>
      </w:r>
      <w:r w:rsidR="00CB2E23">
        <w:rPr>
          <w:rFonts w:ascii="Times New Roman" w:hAnsi="Times New Roman"/>
          <w:sz w:val="30"/>
          <w:szCs w:val="30"/>
        </w:rPr>
        <w:t xml:space="preserve">о проведении запроса цен </w:t>
      </w:r>
      <w:bookmarkEnd w:id="0"/>
      <w:bookmarkEnd w:id="1"/>
      <w:r w:rsidR="00D944CC" w:rsidRPr="007B7486">
        <w:rPr>
          <w:rFonts w:ascii="Times New Roman" w:hAnsi="Times New Roman"/>
          <w:sz w:val="30"/>
          <w:szCs w:val="30"/>
        </w:rPr>
        <w:t xml:space="preserve">по результатам </w:t>
      </w:r>
      <w:r w:rsidR="00D944CC" w:rsidRPr="00142879">
        <w:rPr>
          <w:rFonts w:ascii="Times New Roman" w:hAnsi="Times New Roman"/>
          <w:sz w:val="30"/>
          <w:szCs w:val="30"/>
        </w:rPr>
        <w:t>предварительного отбора</w:t>
      </w:r>
      <w:r w:rsidR="007C468C" w:rsidRPr="00142879">
        <w:rPr>
          <w:rFonts w:ascii="Times New Roman" w:hAnsi="Times New Roman"/>
          <w:sz w:val="30"/>
          <w:szCs w:val="30"/>
        </w:rPr>
        <w:t>, участниками которого могут быть только субъекты малого и среднего предпринимательства</w:t>
      </w:r>
    </w:p>
    <w:p w:rsidR="00AB7C31" w:rsidRPr="00142879" w:rsidRDefault="00AB7C31" w:rsidP="00AB7C31">
      <w:pPr>
        <w:autoSpaceDE w:val="0"/>
        <w:autoSpaceDN w:val="0"/>
        <w:spacing w:line="240" w:lineRule="auto"/>
        <w:ind w:left="567" w:firstLine="0"/>
        <w:rPr>
          <w:lang w:val="x-none"/>
        </w:rPr>
      </w:pPr>
      <w:bookmarkStart w:id="2" w:name="_Ref55337964"/>
    </w:p>
    <w:p w:rsidR="00AB7C31" w:rsidRPr="007C194F" w:rsidRDefault="00F946B6" w:rsidP="00693FF2">
      <w:pPr>
        <w:numPr>
          <w:ilvl w:val="0"/>
          <w:numId w:val="4"/>
        </w:numPr>
        <w:autoSpaceDE w:val="0"/>
        <w:autoSpaceDN w:val="0"/>
        <w:spacing w:line="240" w:lineRule="auto"/>
        <w:rPr>
          <w:sz w:val="24"/>
          <w:szCs w:val="24"/>
        </w:rPr>
      </w:pPr>
      <w:bookmarkStart w:id="3" w:name="_Ref307488551"/>
      <w:r w:rsidRPr="00142879">
        <w:rPr>
          <w:iCs/>
          <w:sz w:val="24"/>
          <w:szCs w:val="24"/>
        </w:rPr>
        <w:t xml:space="preserve">Заказчик, </w:t>
      </w:r>
      <w:bookmarkEnd w:id="3"/>
      <w:r w:rsidR="008B5176" w:rsidRPr="00142879">
        <w:rPr>
          <w:iCs/>
          <w:sz w:val="24"/>
          <w:szCs w:val="24"/>
        </w:rPr>
        <w:t xml:space="preserve">и Организатор, филиал ПАО «Россети Центр и Приволжье» - «Мариэнерго», </w:t>
      </w:r>
      <w:r w:rsidR="008B5176" w:rsidRPr="007C194F">
        <w:rPr>
          <w:iCs/>
          <w:sz w:val="24"/>
          <w:szCs w:val="24"/>
        </w:rPr>
        <w:t xml:space="preserve">расположенный по адресу: юридический адрес: 424006, г. Йошкар-Ола, ул. Панфилова, д.39а; почтовый адрес: 424006, г. Йошкар-Ола, ул. Панфилова, д.39а (далее – Заказчик и Организатор), ответственное лицо – Е.А. Козлова, контактные телефоны - (4842) 716-364, адрес электронной почты: </w:t>
      </w:r>
      <w:hyperlink r:id="rId9" w:history="1">
        <w:r w:rsidR="008B5176" w:rsidRPr="007C194F">
          <w:rPr>
            <w:rStyle w:val="aa"/>
            <w:iCs/>
            <w:color w:val="auto"/>
            <w:sz w:val="24"/>
            <w:szCs w:val="24"/>
            <w:u w:val="none"/>
            <w:lang w:val="en-US"/>
          </w:rPr>
          <w:t>Kozlova</w:t>
        </w:r>
        <w:r w:rsidR="008B5176" w:rsidRPr="007C194F">
          <w:rPr>
            <w:rStyle w:val="aa"/>
            <w:iCs/>
            <w:color w:val="auto"/>
            <w:sz w:val="24"/>
            <w:szCs w:val="24"/>
            <w:u w:val="none"/>
          </w:rPr>
          <w:t>.</w:t>
        </w:r>
        <w:r w:rsidR="008B5176" w:rsidRPr="007C194F">
          <w:rPr>
            <w:rStyle w:val="aa"/>
            <w:iCs/>
            <w:color w:val="auto"/>
            <w:sz w:val="24"/>
            <w:szCs w:val="24"/>
            <w:u w:val="none"/>
            <w:lang w:val="en-US"/>
          </w:rPr>
          <w:t>EA</w:t>
        </w:r>
        <w:r w:rsidR="008B5176" w:rsidRPr="007C194F">
          <w:rPr>
            <w:rStyle w:val="aa"/>
            <w:iCs/>
            <w:color w:val="auto"/>
            <w:sz w:val="24"/>
            <w:szCs w:val="24"/>
            <w:u w:val="none"/>
          </w:rPr>
          <w:t>@</w:t>
        </w:r>
        <w:r w:rsidR="008B5176" w:rsidRPr="007C194F">
          <w:rPr>
            <w:rStyle w:val="aa"/>
            <w:iCs/>
            <w:color w:val="auto"/>
            <w:sz w:val="24"/>
            <w:szCs w:val="24"/>
            <w:u w:val="none"/>
            <w:lang w:val="en-US"/>
          </w:rPr>
          <w:t>me</w:t>
        </w:r>
        <w:r w:rsidR="008B5176" w:rsidRPr="007C194F">
          <w:rPr>
            <w:rStyle w:val="aa"/>
            <w:iCs/>
            <w:color w:val="auto"/>
            <w:sz w:val="24"/>
            <w:szCs w:val="24"/>
            <w:u w:val="none"/>
          </w:rPr>
          <w:t>.</w:t>
        </w:r>
        <w:r w:rsidR="008B5176" w:rsidRPr="007C194F">
          <w:rPr>
            <w:rStyle w:val="aa"/>
            <w:iCs/>
            <w:color w:val="auto"/>
            <w:sz w:val="24"/>
            <w:szCs w:val="24"/>
            <w:u w:val="none"/>
            <w:lang w:val="en-US"/>
          </w:rPr>
          <w:t>mrsk</w:t>
        </w:r>
        <w:r w:rsidR="008B5176" w:rsidRPr="007C194F">
          <w:rPr>
            <w:rStyle w:val="aa"/>
            <w:iCs/>
            <w:color w:val="auto"/>
            <w:sz w:val="24"/>
            <w:szCs w:val="24"/>
            <w:u w:val="none"/>
          </w:rPr>
          <w:t>-</w:t>
        </w:r>
        <w:r w:rsidR="008B5176" w:rsidRPr="007C194F">
          <w:rPr>
            <w:rStyle w:val="aa"/>
            <w:iCs/>
            <w:color w:val="auto"/>
            <w:sz w:val="24"/>
            <w:szCs w:val="24"/>
            <w:u w:val="none"/>
            <w:lang w:val="en-US"/>
          </w:rPr>
          <w:t>cp</w:t>
        </w:r>
        <w:r w:rsidR="008B5176" w:rsidRPr="007C194F">
          <w:rPr>
            <w:rStyle w:val="aa"/>
            <w:iCs/>
            <w:color w:val="auto"/>
            <w:sz w:val="24"/>
            <w:szCs w:val="24"/>
            <w:u w:val="none"/>
          </w:rPr>
          <w:t>.</w:t>
        </w:r>
        <w:proofErr w:type="spellStart"/>
        <w:r w:rsidR="008B5176" w:rsidRPr="007C194F">
          <w:rPr>
            <w:rStyle w:val="aa"/>
            <w:iCs/>
            <w:color w:val="auto"/>
            <w:sz w:val="24"/>
            <w:szCs w:val="24"/>
            <w:u w:val="none"/>
            <w:lang w:val="en-US"/>
          </w:rPr>
          <w:t>ru</w:t>
        </w:r>
        <w:proofErr w:type="spellEnd"/>
      </w:hyperlink>
      <w:r w:rsidR="008B5176" w:rsidRPr="007C194F">
        <w:rPr>
          <w:rStyle w:val="aa"/>
          <w:iCs/>
          <w:color w:val="auto"/>
          <w:sz w:val="24"/>
          <w:szCs w:val="24"/>
          <w:u w:val="none"/>
        </w:rPr>
        <w:t>,</w:t>
      </w:r>
      <w:r w:rsidR="008B5176" w:rsidRPr="007C194F">
        <w:rPr>
          <w:iCs/>
          <w:sz w:val="24"/>
          <w:szCs w:val="24"/>
        </w:rPr>
        <w:t xml:space="preserve"> </w:t>
      </w:r>
      <w:r w:rsidR="008B5176" w:rsidRPr="007C194F">
        <w:rPr>
          <w:sz w:val="24"/>
          <w:szCs w:val="24"/>
        </w:rPr>
        <w:t xml:space="preserve"> настоящим Извещением приглашают юридических лиц, соответствующих требованиям п. 21 (далее – Участники) к участию в запросе цен по результатам предварительного отбора, участниками которого могут быть только субъекты малого и среднего предпринимательства, (далее – Запрос цен) на право заключения Договора на </w:t>
      </w:r>
      <w:r w:rsidR="00717562">
        <w:rPr>
          <w:b/>
          <w:sz w:val="24"/>
          <w:szCs w:val="24"/>
        </w:rPr>
        <w:t>о</w:t>
      </w:r>
      <w:r w:rsidR="00717562" w:rsidRPr="00717562">
        <w:rPr>
          <w:b/>
          <w:sz w:val="24"/>
          <w:szCs w:val="24"/>
        </w:rPr>
        <w:t>казание услуг</w:t>
      </w:r>
      <w:r w:rsidR="00693FF2">
        <w:rPr>
          <w:b/>
          <w:sz w:val="24"/>
          <w:szCs w:val="24"/>
        </w:rPr>
        <w:t xml:space="preserve"> </w:t>
      </w:r>
      <w:r w:rsidR="00693FF2" w:rsidRPr="00693FF2">
        <w:rPr>
          <w:b/>
          <w:sz w:val="24"/>
          <w:szCs w:val="24"/>
        </w:rPr>
        <w:t>по оценке рыночной и справедливой стоимости имущества (включая электросетевые объекты) для нужд филиала ПАО «Россети Центр и Приволжье» - «Мариэнерго»</w:t>
      </w:r>
      <w:r w:rsidR="00693FF2">
        <w:rPr>
          <w:b/>
          <w:sz w:val="24"/>
          <w:szCs w:val="24"/>
        </w:rPr>
        <w:t>.</w:t>
      </w:r>
    </w:p>
    <w:p w:rsidR="009815EA" w:rsidRPr="007C194F" w:rsidRDefault="00442A94" w:rsidP="00383B6C">
      <w:pPr>
        <w:pStyle w:val="afe"/>
        <w:numPr>
          <w:ilvl w:val="0"/>
          <w:numId w:val="4"/>
        </w:numPr>
        <w:spacing w:before="40" w:line="240" w:lineRule="auto"/>
        <w:rPr>
          <w:sz w:val="24"/>
          <w:szCs w:val="24"/>
        </w:rPr>
      </w:pPr>
      <w:r w:rsidRPr="007C194F">
        <w:rPr>
          <w:sz w:val="24"/>
          <w:szCs w:val="24"/>
        </w:rPr>
        <w:t xml:space="preserve">Настоящее Извещение о проведении запроса цен </w:t>
      </w:r>
      <w:r w:rsidR="00357350" w:rsidRPr="007C194F">
        <w:rPr>
          <w:sz w:val="24"/>
          <w:szCs w:val="24"/>
        </w:rPr>
        <w:t xml:space="preserve">одновременно </w:t>
      </w:r>
      <w:r w:rsidRPr="007C194F">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7D02A0" w:rsidRPr="008B5176" w:rsidRDefault="007D02A0" w:rsidP="00383B6C">
      <w:pPr>
        <w:pStyle w:val="afe"/>
        <w:numPr>
          <w:ilvl w:val="0"/>
          <w:numId w:val="4"/>
        </w:numPr>
        <w:spacing w:before="40" w:line="240" w:lineRule="auto"/>
        <w:rPr>
          <w:sz w:val="24"/>
          <w:szCs w:val="24"/>
        </w:rPr>
      </w:pPr>
      <w:r w:rsidRPr="007C194F">
        <w:rPr>
          <w:sz w:val="24"/>
          <w:szCs w:val="24"/>
        </w:rPr>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 Заказчик информирует участников закупки о том, что в ПАО «Россети» утвержден Кодекс поставщика ПАО «Россети» (далее – Кодекс), которым</w:t>
      </w:r>
      <w:r w:rsidRPr="008B5176">
        <w:rPr>
          <w:sz w:val="24"/>
          <w:szCs w:val="24"/>
        </w:rPr>
        <w:t xml:space="preserve">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в части применения ими в своей деятельности изложенных в Кодексе принципов и подходов. Указанный документ размещен в сети Интернет по адресу: </w:t>
      </w:r>
      <w:hyperlink r:id="rId10" w:tooltip="https://www.rosseti.ru/sustainable-development/sustainable-development-documents/" w:history="1">
        <w:r w:rsidRPr="008B5176">
          <w:rPr>
            <w:rStyle w:val="aa"/>
            <w:bCs/>
            <w:sz w:val="24"/>
            <w:szCs w:val="24"/>
          </w:rPr>
          <w:t>https://www.rosseti.ru/sustainable-development/sustainable-development-documents/</w:t>
        </w:r>
      </w:hyperlink>
      <w:r w:rsidRPr="008B5176">
        <w:rPr>
          <w:sz w:val="24"/>
          <w:szCs w:val="24"/>
        </w:rPr>
        <w:t>.</w:t>
      </w:r>
    </w:p>
    <w:p w:rsidR="009749C1" w:rsidRDefault="007D0CA0" w:rsidP="00383B6C">
      <w:pPr>
        <w:pStyle w:val="afe"/>
        <w:numPr>
          <w:ilvl w:val="0"/>
          <w:numId w:val="4"/>
        </w:numPr>
        <w:spacing w:before="40" w:line="240" w:lineRule="auto"/>
        <w:rPr>
          <w:sz w:val="24"/>
          <w:szCs w:val="24"/>
        </w:rPr>
      </w:pPr>
      <w:r w:rsidRPr="008B5176">
        <w:rPr>
          <w:sz w:val="24"/>
          <w:szCs w:val="24"/>
        </w:rPr>
        <w:t>На основании приказа ПАО «МРСК Центра» от 07.06.2021 № 249-ЦА «Об исполнении решений годового Общего собрания акционеров</w:t>
      </w:r>
      <w:r w:rsidR="00F32DDF">
        <w:rPr>
          <w:sz w:val="24"/>
          <w:szCs w:val="24"/>
        </w:rPr>
        <w:t xml:space="preserve"> </w:t>
      </w:r>
      <w:r w:rsidRPr="008B5176">
        <w:rPr>
          <w:sz w:val="24"/>
          <w:szCs w:val="24"/>
        </w:rPr>
        <w:t>ПАО «МРСК Центра» от 31.05.2021</w:t>
      </w:r>
      <w:r w:rsidRPr="006326DE">
        <w:rPr>
          <w:sz w:val="24"/>
          <w:szCs w:val="24"/>
        </w:rPr>
        <w:t xml:space="preserve">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442A94" w:rsidRPr="00D236CE" w:rsidRDefault="00AB7C31" w:rsidP="006E0F55">
      <w:pPr>
        <w:pStyle w:val="afe"/>
        <w:numPr>
          <w:ilvl w:val="0"/>
          <w:numId w:val="4"/>
        </w:numPr>
        <w:spacing w:before="40" w:line="240" w:lineRule="auto"/>
        <w:rPr>
          <w:sz w:val="24"/>
          <w:szCs w:val="24"/>
        </w:rPr>
      </w:pPr>
      <w:bookmarkStart w:id="4" w:name="_Ref440976663"/>
      <w:r w:rsidRPr="00D236CE">
        <w:rPr>
          <w:sz w:val="24"/>
          <w:szCs w:val="24"/>
        </w:rPr>
        <w:lastRenderedPageBreak/>
        <w:t>Документация опубликован</w:t>
      </w:r>
      <w:r w:rsidR="00442A94" w:rsidRPr="00D236CE">
        <w:rPr>
          <w:sz w:val="24"/>
          <w:szCs w:val="24"/>
        </w:rPr>
        <w:t>а</w:t>
      </w:r>
      <w:r w:rsidRPr="00D236CE">
        <w:rPr>
          <w:sz w:val="24"/>
          <w:szCs w:val="24"/>
        </w:rPr>
        <w:t xml:space="preserve"> </w:t>
      </w:r>
      <w:r w:rsidRPr="00D236CE">
        <w:rPr>
          <w:snapToGrid w:val="0"/>
          <w:sz w:val="24"/>
          <w:szCs w:val="24"/>
        </w:rPr>
        <w:t>на официальном сайте (</w:t>
      </w:r>
      <w:hyperlink r:id="rId11" w:history="1">
        <w:r w:rsidR="00EA7C7F" w:rsidRPr="00D236CE">
          <w:rPr>
            <w:rStyle w:val="aa"/>
            <w:sz w:val="24"/>
            <w:szCs w:val="24"/>
          </w:rPr>
          <w:t>www.zakupki.</w:t>
        </w:r>
        <w:proofErr w:type="spellStart"/>
        <w:r w:rsidR="00EA7C7F" w:rsidRPr="00D236CE">
          <w:rPr>
            <w:rStyle w:val="aa"/>
            <w:sz w:val="24"/>
            <w:szCs w:val="24"/>
            <w:lang w:val="en-US"/>
          </w:rPr>
          <w:t>gov</w:t>
        </w:r>
        <w:proofErr w:type="spellEnd"/>
        <w:r w:rsidR="00EA7C7F" w:rsidRPr="00D236CE">
          <w:rPr>
            <w:rStyle w:val="aa"/>
            <w:sz w:val="24"/>
            <w:szCs w:val="24"/>
          </w:rPr>
          <w:t>.</w:t>
        </w:r>
        <w:proofErr w:type="spellStart"/>
        <w:r w:rsidR="00EA7C7F" w:rsidRPr="00D236CE">
          <w:rPr>
            <w:rStyle w:val="aa"/>
            <w:sz w:val="24"/>
            <w:szCs w:val="24"/>
          </w:rPr>
          <w:t>ru</w:t>
        </w:r>
        <w:proofErr w:type="spellEnd"/>
      </w:hyperlink>
      <w:r w:rsidRPr="00D236CE">
        <w:rPr>
          <w:snapToGrid w:val="0"/>
          <w:sz w:val="24"/>
          <w:szCs w:val="24"/>
        </w:rPr>
        <w:t xml:space="preserve">), </w:t>
      </w:r>
      <w:r w:rsidR="00D236CE" w:rsidRPr="00D236CE">
        <w:rPr>
          <w:sz w:val="24"/>
          <w:szCs w:val="24"/>
        </w:rPr>
        <w:t>на сайте Электронной торговой площадки Российского аукционного дома (РАД)</w:t>
      </w:r>
      <w:r w:rsidR="00D236CE" w:rsidRPr="00D236CE">
        <w:rPr>
          <w:sz w:val="24"/>
          <w:szCs w:val="24"/>
          <w:u w:val="single"/>
        </w:rPr>
        <w:t xml:space="preserve"> </w:t>
      </w:r>
      <w:hyperlink r:id="rId12" w:history="1">
        <w:r w:rsidR="00D236CE" w:rsidRPr="00D236CE">
          <w:rPr>
            <w:rStyle w:val="aa"/>
            <w:sz w:val="24"/>
            <w:szCs w:val="24"/>
          </w:rPr>
          <w:t>tender.lot-online.ru</w:t>
        </w:r>
      </w:hyperlink>
      <w:r w:rsidR="009A399C" w:rsidRPr="00D236CE">
        <w:rPr>
          <w:sz w:val="24"/>
          <w:szCs w:val="24"/>
        </w:rPr>
        <w:t xml:space="preserve"> (далее — ЭТП).</w:t>
      </w:r>
      <w:bookmarkEnd w:id="4"/>
      <w:r w:rsidRPr="00D236CE">
        <w:rPr>
          <w:snapToGrid w:val="0"/>
          <w:sz w:val="24"/>
          <w:szCs w:val="24"/>
          <w:shd w:val="clear" w:color="auto" w:fill="FFFF99"/>
        </w:rPr>
        <w:t xml:space="preserve"> </w:t>
      </w:r>
    </w:p>
    <w:p w:rsidR="009A399C" w:rsidRDefault="009A399C" w:rsidP="006E0F55">
      <w:pPr>
        <w:pStyle w:val="afe"/>
        <w:numPr>
          <w:ilvl w:val="0"/>
          <w:numId w:val="4"/>
        </w:numPr>
        <w:spacing w:before="40" w:line="240" w:lineRule="auto"/>
        <w:rPr>
          <w:sz w:val="24"/>
          <w:szCs w:val="24"/>
        </w:rPr>
      </w:pPr>
      <w:bookmarkStart w:id="5" w:name="_Ref440269836"/>
      <w:r w:rsidRPr="00C12FA4">
        <w:rPr>
          <w:sz w:val="24"/>
          <w:szCs w:val="24"/>
        </w:rPr>
        <w:t xml:space="preserve">Настоящий Запрос </w:t>
      </w:r>
      <w:r w:rsidR="003A1217">
        <w:rPr>
          <w:sz w:val="24"/>
          <w:szCs w:val="24"/>
        </w:rPr>
        <w:t>цен</w:t>
      </w:r>
      <w:r w:rsidRPr="00C12FA4">
        <w:rPr>
          <w:sz w:val="24"/>
          <w:szCs w:val="24"/>
        </w:rPr>
        <w:t xml:space="preserve"> проводится в соответствии с правилами и с </w:t>
      </w:r>
      <w:r w:rsidRPr="00711197">
        <w:rPr>
          <w:sz w:val="24"/>
          <w:szCs w:val="24"/>
        </w:rPr>
        <w:t>использованием функционала ЭТП.</w:t>
      </w:r>
      <w:bookmarkEnd w:id="5"/>
    </w:p>
    <w:p w:rsidR="001F1A26" w:rsidRPr="009815EA" w:rsidRDefault="00B828F6" w:rsidP="00693FF2">
      <w:pPr>
        <w:pStyle w:val="afe"/>
        <w:numPr>
          <w:ilvl w:val="0"/>
          <w:numId w:val="4"/>
        </w:numPr>
        <w:spacing w:before="40" w:line="240" w:lineRule="auto"/>
        <w:rPr>
          <w:sz w:val="24"/>
          <w:szCs w:val="24"/>
        </w:rPr>
      </w:pPr>
      <w:r w:rsidRPr="00391ABE">
        <w:rPr>
          <w:b/>
          <w:sz w:val="24"/>
          <w:szCs w:val="24"/>
        </w:rPr>
        <w:t>Предмет договора:</w:t>
      </w:r>
      <w:r w:rsidR="00391ABE">
        <w:rPr>
          <w:sz w:val="24"/>
          <w:szCs w:val="24"/>
        </w:rPr>
        <w:t xml:space="preserve"> </w:t>
      </w:r>
      <w:r w:rsidR="00717562">
        <w:rPr>
          <w:b/>
          <w:sz w:val="24"/>
          <w:szCs w:val="24"/>
        </w:rPr>
        <w:t>о</w:t>
      </w:r>
      <w:r w:rsidR="00717562" w:rsidRPr="00717562">
        <w:rPr>
          <w:b/>
          <w:sz w:val="24"/>
          <w:szCs w:val="24"/>
        </w:rPr>
        <w:t xml:space="preserve">казание услуг </w:t>
      </w:r>
      <w:r w:rsidR="00693FF2" w:rsidRPr="00693FF2">
        <w:rPr>
          <w:b/>
          <w:sz w:val="24"/>
          <w:szCs w:val="24"/>
        </w:rPr>
        <w:tab/>
        <w:t>по оценке рыночной и справедливой стоимости имущества (включая электросетевые объекты) для нужд филиала ПАО «Россети Центр и Приволжье» - «Мариэнерго»</w:t>
      </w:r>
      <w:r w:rsidR="00693FF2">
        <w:rPr>
          <w:b/>
          <w:sz w:val="24"/>
          <w:szCs w:val="24"/>
        </w:rPr>
        <w:t>.</w:t>
      </w:r>
    </w:p>
    <w:p w:rsidR="00391ABE" w:rsidRDefault="00391ABE" w:rsidP="006E0F55">
      <w:pPr>
        <w:pStyle w:val="afe"/>
        <w:numPr>
          <w:ilvl w:val="0"/>
          <w:numId w:val="4"/>
        </w:numPr>
        <w:tabs>
          <w:tab w:val="left" w:pos="1080"/>
        </w:tabs>
        <w:spacing w:line="240" w:lineRule="auto"/>
        <w:rPr>
          <w:sz w:val="24"/>
          <w:szCs w:val="24"/>
        </w:rPr>
      </w:pPr>
      <w:r w:rsidRPr="00391ABE">
        <w:rPr>
          <w:b/>
          <w:sz w:val="24"/>
          <w:szCs w:val="24"/>
        </w:rPr>
        <w:t xml:space="preserve">Техническое задание </w:t>
      </w:r>
      <w:r>
        <w:rPr>
          <w:b/>
          <w:sz w:val="24"/>
          <w:szCs w:val="24"/>
        </w:rPr>
        <w:t>на выполнение работ</w:t>
      </w:r>
      <w:r w:rsidR="00CD7650">
        <w:rPr>
          <w:b/>
          <w:sz w:val="24"/>
          <w:szCs w:val="24"/>
        </w:rPr>
        <w:t xml:space="preserve"> </w:t>
      </w:r>
      <w:r w:rsidRPr="00391ABE">
        <w:rPr>
          <w:sz w:val="24"/>
          <w:szCs w:val="24"/>
        </w:rPr>
        <w:t xml:space="preserve">изложено </w:t>
      </w:r>
      <w:r w:rsidRPr="00391ABE">
        <w:rPr>
          <w:bCs/>
          <w:sz w:val="24"/>
          <w:szCs w:val="24"/>
        </w:rPr>
        <w:t xml:space="preserve">в </w:t>
      </w:r>
      <w:r w:rsidRPr="00D279EA">
        <w:rPr>
          <w:bCs/>
          <w:sz w:val="24"/>
          <w:szCs w:val="24"/>
        </w:rPr>
        <w:t>Приложении №1</w:t>
      </w:r>
      <w:r w:rsidRPr="00D279EA">
        <w:rPr>
          <w:sz w:val="24"/>
          <w:szCs w:val="24"/>
        </w:rPr>
        <w:t>, которое является неотъемлемой частью настоящей Документации и предоставляется</w:t>
      </w:r>
      <w:r w:rsidRPr="00391ABE">
        <w:rPr>
          <w:sz w:val="24"/>
          <w:szCs w:val="24"/>
        </w:rPr>
        <w:t xml:space="preserve"> каждому Участнику в виде отдельного приложения в форме электронного документа</w:t>
      </w:r>
      <w:r>
        <w:rPr>
          <w:sz w:val="24"/>
          <w:szCs w:val="24"/>
        </w:rPr>
        <w:t xml:space="preserve"> (далее – Техническое задание)</w:t>
      </w:r>
      <w:r w:rsidRPr="00391ABE">
        <w:rPr>
          <w:sz w:val="24"/>
          <w:szCs w:val="24"/>
        </w:rPr>
        <w:t>.</w:t>
      </w:r>
    </w:p>
    <w:p w:rsidR="00886AB3" w:rsidRPr="00886AB3" w:rsidRDefault="00886AB3" w:rsidP="006E0F55">
      <w:pPr>
        <w:pStyle w:val="afe"/>
        <w:numPr>
          <w:ilvl w:val="0"/>
          <w:numId w:val="4"/>
        </w:numPr>
        <w:spacing w:before="40" w:line="240" w:lineRule="auto"/>
        <w:rPr>
          <w:sz w:val="24"/>
          <w:szCs w:val="24"/>
        </w:rPr>
      </w:pPr>
      <w:bookmarkStart w:id="6"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6"/>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6C36B9" w:rsidRPr="00E82C62" w:rsidRDefault="006C36B9" w:rsidP="00442193">
      <w:pPr>
        <w:numPr>
          <w:ilvl w:val="1"/>
          <w:numId w:val="27"/>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82C62" w:rsidRDefault="00F946B6" w:rsidP="00442193">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r w:rsidRPr="00EE1825">
        <w:rPr>
          <w:sz w:val="24"/>
          <w:szCs w:val="24"/>
        </w:rPr>
        <w:t>Россети Центр»/ ПАО «Россети Центр и Приволжье» в рамках системы предупреждения и профилактики коррупции</w:t>
      </w:r>
      <w:r w:rsidR="006C36B9" w:rsidRPr="00E82C62">
        <w:rPr>
          <w:sz w:val="24"/>
          <w:szCs w:val="24"/>
        </w:rPr>
        <w:t>:</w:t>
      </w:r>
    </w:p>
    <w:p w:rsidR="006C36B9" w:rsidRDefault="006C36B9" w:rsidP="007D0CA0">
      <w:pPr>
        <w:pStyle w:val="Style5"/>
        <w:spacing w:line="240" w:lineRule="auto"/>
        <w:ind w:firstLine="284"/>
        <w:rPr>
          <w:i/>
          <w:iCs/>
        </w:rPr>
      </w:pPr>
    </w:p>
    <w:p w:rsidR="00F946B6" w:rsidRPr="0064052C" w:rsidRDefault="00F946B6" w:rsidP="00F946B6">
      <w:pPr>
        <w:pStyle w:val="Style5"/>
        <w:spacing w:line="240" w:lineRule="auto"/>
        <w:ind w:firstLine="284"/>
        <w:rPr>
          <w:i/>
          <w:iCs/>
          <w:color w:val="000000"/>
        </w:rPr>
      </w:pPr>
      <w:r w:rsidRPr="0064052C">
        <w:rPr>
          <w:i/>
          <w:iCs/>
        </w:rPr>
        <w:t xml:space="preserve">В ПАО «Россети Центр» и ПАО «Россети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«Россети Центр» и ПАО «Россети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«Россети Центр»</w:t>
      </w:r>
      <w:r w:rsidRPr="0064052C">
        <w:rPr>
          <w:i/>
        </w:rPr>
        <w:t xml:space="preserve">: </w:t>
      </w:r>
      <w:hyperlink r:id="rId13" w:history="1">
        <w:r w:rsidRPr="0064052C">
          <w:rPr>
            <w:rStyle w:val="aa"/>
            <w:i/>
          </w:rPr>
          <w:t>https://www.mrsk-1.ru/customers/customer-service/feedback/</w:t>
        </w:r>
      </w:hyperlink>
      <w:r w:rsidRPr="0064052C">
        <w:rPr>
          <w:rStyle w:val="aa"/>
          <w:i/>
        </w:rPr>
        <w:t>,</w:t>
      </w:r>
      <w:r w:rsidRPr="0064052C">
        <w:rPr>
          <w:i/>
        </w:rPr>
        <w:t xml:space="preserve"> </w:t>
      </w:r>
      <w:r w:rsidRPr="0064052C">
        <w:rPr>
          <w:i/>
          <w:iCs/>
        </w:rPr>
        <w:t>ПАО «Россети Центр и Приволжье»</w:t>
      </w:r>
      <w:r w:rsidRPr="0064052C">
        <w:rPr>
          <w:i/>
        </w:rPr>
        <w:t xml:space="preserve">: </w:t>
      </w:r>
      <w:hyperlink r:id="rId14" w:history="1">
        <w:r w:rsidRPr="0064052C">
          <w:rPr>
            <w:rStyle w:val="aa"/>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F946B6" w:rsidRPr="0064052C" w:rsidRDefault="00F946B6" w:rsidP="00F946B6">
      <w:pPr>
        <w:spacing w:line="240" w:lineRule="auto"/>
        <w:ind w:firstLine="284"/>
        <w:rPr>
          <w:i/>
          <w:iCs/>
          <w:strike/>
          <w:sz w:val="24"/>
          <w:szCs w:val="24"/>
        </w:rPr>
      </w:pPr>
      <w:r w:rsidRPr="0064052C">
        <w:rPr>
          <w:i/>
          <w:iCs/>
          <w:sz w:val="24"/>
          <w:szCs w:val="24"/>
        </w:rPr>
        <w:t xml:space="preserve">ПАО «Россети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5" w:history="1">
        <w:r w:rsidRPr="0064052C">
          <w:rPr>
            <w:rStyle w:val="aa"/>
            <w:i/>
            <w:sz w:val="24"/>
            <w:szCs w:val="24"/>
            <w:lang w:val="en-US"/>
          </w:rPr>
          <w:t>posta</w:t>
        </w:r>
        <w:r w:rsidRPr="0064052C">
          <w:rPr>
            <w:rStyle w:val="aa"/>
            <w:i/>
            <w:sz w:val="24"/>
            <w:szCs w:val="24"/>
          </w:rPr>
          <w:t>@</w:t>
        </w:r>
        <w:r w:rsidRPr="0064052C">
          <w:rPr>
            <w:rStyle w:val="aa"/>
            <w:i/>
            <w:sz w:val="24"/>
            <w:szCs w:val="24"/>
            <w:lang w:val="en-US"/>
          </w:rPr>
          <w:t>mrsk</w:t>
        </w:r>
        <w:r w:rsidRPr="0064052C">
          <w:rPr>
            <w:rStyle w:val="aa"/>
            <w:i/>
            <w:sz w:val="24"/>
            <w:szCs w:val="24"/>
          </w:rPr>
          <w:t>-1.</w:t>
        </w:r>
        <w:proofErr w:type="spellStart"/>
        <w:r w:rsidRPr="0064052C">
          <w:rPr>
            <w:rStyle w:val="aa"/>
            <w:i/>
            <w:sz w:val="24"/>
            <w:szCs w:val="24"/>
            <w:lang w:val="en-US"/>
          </w:rPr>
          <w:t>ru</w:t>
        </w:r>
        <w:proofErr w:type="spellEnd"/>
      </w:hyperlink>
      <w:r w:rsidRPr="0064052C">
        <w:rPr>
          <w:i/>
          <w:color w:val="000000"/>
          <w:sz w:val="24"/>
          <w:szCs w:val="24"/>
        </w:rPr>
        <w:t>.</w:t>
      </w:r>
    </w:p>
    <w:p w:rsidR="00F946B6" w:rsidRPr="0064052C" w:rsidRDefault="00F946B6" w:rsidP="00F946B6">
      <w:pPr>
        <w:spacing w:line="240" w:lineRule="auto"/>
        <w:ind w:firstLine="284"/>
        <w:rPr>
          <w:i/>
          <w:sz w:val="24"/>
          <w:szCs w:val="24"/>
          <w:shd w:val="clear" w:color="auto" w:fill="FFFFFF"/>
        </w:rPr>
      </w:pPr>
      <w:r w:rsidRPr="0064052C">
        <w:rPr>
          <w:i/>
          <w:iCs/>
          <w:sz w:val="24"/>
          <w:szCs w:val="24"/>
        </w:rPr>
        <w:t xml:space="preserve">ПАО «Россети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6" w:history="1">
        <w:r w:rsidRPr="0064052C">
          <w:rPr>
            <w:rStyle w:val="aa"/>
            <w:i/>
            <w:sz w:val="24"/>
            <w:szCs w:val="24"/>
            <w:lang w:val="en-US"/>
          </w:rPr>
          <w:t>info</w:t>
        </w:r>
        <w:r w:rsidRPr="0064052C">
          <w:rPr>
            <w:rStyle w:val="aa"/>
            <w:i/>
            <w:sz w:val="24"/>
            <w:szCs w:val="24"/>
          </w:rPr>
          <w:t>@</w:t>
        </w:r>
        <w:proofErr w:type="spellStart"/>
        <w:r w:rsidRPr="0064052C">
          <w:rPr>
            <w:rStyle w:val="aa"/>
            <w:i/>
            <w:sz w:val="24"/>
            <w:szCs w:val="24"/>
            <w:lang w:val="en-US"/>
          </w:rPr>
          <w:t>mrsk</w:t>
        </w:r>
        <w:proofErr w:type="spellEnd"/>
        <w:r w:rsidRPr="0064052C">
          <w:rPr>
            <w:rStyle w:val="aa"/>
            <w:i/>
            <w:sz w:val="24"/>
            <w:szCs w:val="24"/>
          </w:rPr>
          <w:t>-</w:t>
        </w:r>
        <w:proofErr w:type="spellStart"/>
        <w:r w:rsidRPr="0064052C">
          <w:rPr>
            <w:rStyle w:val="aa"/>
            <w:i/>
            <w:sz w:val="24"/>
            <w:szCs w:val="24"/>
            <w:lang w:val="en-US"/>
          </w:rPr>
          <w:t>cp</w:t>
        </w:r>
        <w:proofErr w:type="spellEnd"/>
        <w:r w:rsidRPr="0064052C">
          <w:rPr>
            <w:rStyle w:val="aa"/>
            <w:i/>
            <w:sz w:val="24"/>
            <w:szCs w:val="24"/>
          </w:rPr>
          <w:t>.</w:t>
        </w:r>
        <w:proofErr w:type="spellStart"/>
        <w:r w:rsidRPr="0064052C">
          <w:rPr>
            <w:rStyle w:val="aa"/>
            <w:i/>
            <w:sz w:val="24"/>
            <w:szCs w:val="24"/>
            <w:lang w:val="en-US"/>
          </w:rPr>
          <w:t>ru</w:t>
        </w:r>
        <w:proofErr w:type="spellEnd"/>
      </w:hyperlink>
      <w:r w:rsidRPr="0064052C">
        <w:rPr>
          <w:i/>
          <w:sz w:val="24"/>
          <w:szCs w:val="24"/>
          <w:shd w:val="clear" w:color="auto" w:fill="FFFFFF"/>
        </w:rPr>
        <w:t xml:space="preserve">, </w:t>
      </w:r>
    </w:p>
    <w:p w:rsidR="00F946B6" w:rsidRPr="0064052C" w:rsidRDefault="00F946B6" w:rsidP="00F946B6">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F946B6" w:rsidRPr="00F946B6" w:rsidRDefault="00F946B6" w:rsidP="00F946B6">
      <w:pPr>
        <w:spacing w:line="240" w:lineRule="auto"/>
        <w:ind w:firstLine="284"/>
        <w:rPr>
          <w:i/>
          <w:sz w:val="24"/>
          <w:shd w:val="clear" w:color="auto" w:fill="FFFFFF"/>
        </w:rPr>
      </w:pPr>
      <w:r w:rsidRPr="0064052C">
        <w:rPr>
          <w:i/>
          <w:iCs/>
          <w:sz w:val="24"/>
          <w:szCs w:val="24"/>
        </w:rPr>
        <w:t>ПАО «Россети Центр» - 119017, Россия, г. Москва, ул. Малая Ордынка, 15.</w:t>
      </w:r>
    </w:p>
    <w:p w:rsidR="00F946B6" w:rsidRPr="0064052C" w:rsidRDefault="00F946B6" w:rsidP="00F946B6">
      <w:pPr>
        <w:spacing w:line="240" w:lineRule="auto"/>
        <w:ind w:right="34" w:firstLine="284"/>
        <w:rPr>
          <w:i/>
          <w:iCs/>
          <w:sz w:val="24"/>
          <w:szCs w:val="24"/>
          <w:shd w:val="clear" w:color="auto" w:fill="FFFFFF"/>
        </w:rPr>
      </w:pPr>
      <w:r w:rsidRPr="0064052C">
        <w:rPr>
          <w:i/>
          <w:iCs/>
          <w:sz w:val="24"/>
          <w:szCs w:val="24"/>
        </w:rPr>
        <w:t>ПАО «Россети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F15AD2" w:rsidRPr="001848F5" w:rsidRDefault="00F15AD2" w:rsidP="00ED19A8">
      <w:pPr>
        <w:pStyle w:val="afe"/>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1848F5">
        <w:rPr>
          <w:b/>
          <w:sz w:val="24"/>
          <w:szCs w:val="24"/>
        </w:rPr>
        <w:t>Дополнительные условия, включаемые в проект договора</w:t>
      </w:r>
      <w:bookmarkEnd w:id="13"/>
      <w:bookmarkEnd w:id="14"/>
    </w:p>
    <w:p w:rsidR="00F15AD2" w:rsidRPr="001848F5" w:rsidRDefault="00F15AD2" w:rsidP="00ED19A8">
      <w:pPr>
        <w:numPr>
          <w:ilvl w:val="1"/>
          <w:numId w:val="18"/>
        </w:numPr>
        <w:tabs>
          <w:tab w:val="left" w:pos="1843"/>
        </w:tabs>
        <w:spacing w:line="240" w:lineRule="auto"/>
        <w:ind w:left="1134" w:firstLine="0"/>
        <w:rPr>
          <w:sz w:val="24"/>
          <w:szCs w:val="24"/>
        </w:rPr>
      </w:pPr>
      <w:bookmarkStart w:id="15" w:name="_Toc469470558"/>
      <w:bookmarkStart w:id="16" w:name="_Toc469480722"/>
      <w:r w:rsidRPr="001848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848F5">
        <w:rPr>
          <w:sz w:val="24"/>
          <w:szCs w:val="24"/>
        </w:rPr>
        <w:fldChar w:fldCharType="begin"/>
      </w:r>
      <w:r w:rsidRPr="001848F5">
        <w:rPr>
          <w:sz w:val="24"/>
          <w:szCs w:val="24"/>
        </w:rPr>
        <w:instrText xml:space="preserve"> REF _Ref469470272 \r \h  \* MERGEFORMAT </w:instrText>
      </w:r>
      <w:r w:rsidRPr="001848F5">
        <w:rPr>
          <w:sz w:val="24"/>
          <w:szCs w:val="24"/>
        </w:rPr>
      </w:r>
      <w:r w:rsidRPr="001848F5">
        <w:rPr>
          <w:sz w:val="24"/>
          <w:szCs w:val="24"/>
        </w:rPr>
        <w:fldChar w:fldCharType="separate"/>
      </w:r>
      <w:r w:rsidR="008B5176">
        <w:rPr>
          <w:sz w:val="24"/>
          <w:szCs w:val="24"/>
        </w:rPr>
        <w:t>8.2.3</w:t>
      </w:r>
      <w:r w:rsidRPr="001848F5">
        <w:rPr>
          <w:sz w:val="24"/>
          <w:szCs w:val="24"/>
        </w:rPr>
        <w:fldChar w:fldCharType="end"/>
      </w:r>
      <w:r w:rsidRPr="001848F5">
        <w:rPr>
          <w:sz w:val="24"/>
          <w:szCs w:val="24"/>
        </w:rPr>
        <w:t>).</w:t>
      </w:r>
      <w:bookmarkEnd w:id="15"/>
      <w:bookmarkEnd w:id="16"/>
    </w:p>
    <w:p w:rsidR="00F15AD2" w:rsidRPr="001848F5" w:rsidRDefault="00F15AD2" w:rsidP="00ED19A8">
      <w:pPr>
        <w:numPr>
          <w:ilvl w:val="1"/>
          <w:numId w:val="18"/>
        </w:numPr>
        <w:tabs>
          <w:tab w:val="left" w:pos="1843"/>
        </w:tabs>
        <w:spacing w:line="240" w:lineRule="auto"/>
        <w:ind w:left="1134" w:firstLine="0"/>
        <w:rPr>
          <w:sz w:val="24"/>
          <w:szCs w:val="24"/>
        </w:rPr>
      </w:pPr>
      <w:bookmarkStart w:id="17" w:name="_Toc469470559"/>
      <w:bookmarkStart w:id="18" w:name="_Toc469480723"/>
      <w:r w:rsidRPr="001848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1848F5" w:rsidRDefault="00F15AD2" w:rsidP="00ED19A8">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1848F5">
        <w:rPr>
          <w:sz w:val="24"/>
          <w:szCs w:val="24"/>
        </w:rPr>
        <w:t>Дополнительные условия:</w:t>
      </w:r>
      <w:bookmarkEnd w:id="19"/>
      <w:bookmarkEnd w:id="20"/>
      <w:bookmarkEnd w:id="21"/>
    </w:p>
    <w:p w:rsidR="00F15AD2" w:rsidRPr="001848F5" w:rsidRDefault="00F15AD2" w:rsidP="00F15AD2">
      <w:pPr>
        <w:spacing w:line="240" w:lineRule="auto"/>
        <w:ind w:left="1843" w:firstLine="0"/>
        <w:rPr>
          <w:sz w:val="24"/>
          <w:szCs w:val="24"/>
        </w:rPr>
      </w:pPr>
      <w:bookmarkStart w:id="22" w:name="_Toc469470561"/>
      <w:bookmarkStart w:id="23" w:name="_Toc469480725"/>
      <w:r w:rsidRPr="001848F5">
        <w:rPr>
          <w:sz w:val="24"/>
          <w:szCs w:val="24"/>
        </w:rPr>
        <w:t xml:space="preserve">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w:t>
      </w:r>
      <w:r w:rsidRPr="001848F5">
        <w:rPr>
          <w:sz w:val="24"/>
          <w:szCs w:val="24"/>
        </w:rPr>
        <w:lastRenderedPageBreak/>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848F5">
        <w:rPr>
          <w:sz w:val="24"/>
          <w:szCs w:val="24"/>
          <w:vertAlign w:val="superscript"/>
        </w:rPr>
        <w:footnoteReference w:id="1"/>
      </w:r>
      <w:r w:rsidRPr="001848F5">
        <w:rPr>
          <w:sz w:val="24"/>
          <w:szCs w:val="24"/>
        </w:rPr>
        <w:t>.</w:t>
      </w:r>
      <w:bookmarkEnd w:id="22"/>
      <w:bookmarkEnd w:id="23"/>
    </w:p>
    <w:p w:rsidR="00F15AD2" w:rsidRPr="001848F5" w:rsidRDefault="00F15AD2" w:rsidP="00F15AD2">
      <w:pPr>
        <w:spacing w:line="240" w:lineRule="auto"/>
        <w:ind w:left="1843" w:firstLine="0"/>
        <w:rPr>
          <w:sz w:val="24"/>
          <w:szCs w:val="24"/>
        </w:rPr>
      </w:pPr>
      <w:bookmarkStart w:id="24" w:name="_Toc469470562"/>
      <w:bookmarkStart w:id="25" w:name="_Toc469480726"/>
      <w:r w:rsidRPr="001848F5">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F15AD2" w:rsidRPr="00693FF2" w:rsidRDefault="00F15AD2" w:rsidP="00F15AD2">
      <w:pPr>
        <w:spacing w:line="240" w:lineRule="auto"/>
        <w:ind w:left="1843" w:firstLine="0"/>
        <w:rPr>
          <w:sz w:val="24"/>
          <w:szCs w:val="24"/>
        </w:rPr>
      </w:pPr>
      <w:bookmarkStart w:id="26" w:name="_Toc469470563"/>
      <w:bookmarkStart w:id="27" w:name="_Toc469480727"/>
      <w:r w:rsidRPr="001848F5">
        <w:rPr>
          <w:sz w:val="24"/>
          <w:szCs w:val="24"/>
        </w:rPr>
        <w:t xml:space="preserve">в) </w:t>
      </w:r>
      <w:proofErr w:type="gramStart"/>
      <w:r w:rsidRPr="001848F5">
        <w:rPr>
          <w:sz w:val="24"/>
          <w:szCs w:val="24"/>
        </w:rPr>
        <w:t>В</w:t>
      </w:r>
      <w:proofErr w:type="gramEnd"/>
      <w:r w:rsidRPr="001848F5">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w:t>
      </w:r>
      <w:r w:rsidRPr="00693FF2">
        <w:rPr>
          <w:sz w:val="24"/>
          <w:szCs w:val="24"/>
        </w:rPr>
        <w:t>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693FF2" w:rsidRDefault="00F15AD2" w:rsidP="00F15AD2">
      <w:pPr>
        <w:spacing w:line="240" w:lineRule="auto"/>
        <w:ind w:left="1843" w:firstLine="0"/>
        <w:rPr>
          <w:sz w:val="24"/>
          <w:szCs w:val="24"/>
        </w:rPr>
      </w:pPr>
      <w:bookmarkStart w:id="28" w:name="_Toc469470564"/>
      <w:bookmarkStart w:id="29" w:name="_Toc469480728"/>
      <w:r w:rsidRPr="00693FF2">
        <w:rPr>
          <w:sz w:val="24"/>
          <w:szCs w:val="24"/>
        </w:rPr>
        <w:t>г) Куратор договора</w:t>
      </w:r>
      <w:r w:rsidRPr="00693FF2">
        <w:rPr>
          <w:sz w:val="24"/>
          <w:szCs w:val="24"/>
          <w:vertAlign w:val="superscript"/>
        </w:rPr>
        <w:footnoteReference w:id="2"/>
      </w:r>
      <w:r w:rsidRPr="00693FF2">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693FF2">
        <w:rPr>
          <w:sz w:val="24"/>
          <w:szCs w:val="24"/>
        </w:rPr>
        <w:t xml:space="preserve"> </w:t>
      </w:r>
    </w:p>
    <w:p w:rsidR="00CD7650" w:rsidRPr="00693FF2" w:rsidRDefault="00CD7650" w:rsidP="006E0F55">
      <w:pPr>
        <w:pStyle w:val="afe"/>
        <w:numPr>
          <w:ilvl w:val="0"/>
          <w:numId w:val="4"/>
        </w:numPr>
        <w:spacing w:before="40" w:line="240" w:lineRule="auto"/>
        <w:rPr>
          <w:sz w:val="24"/>
          <w:szCs w:val="24"/>
        </w:rPr>
      </w:pPr>
      <w:r w:rsidRPr="00693FF2">
        <w:rPr>
          <w:b/>
          <w:sz w:val="24"/>
          <w:szCs w:val="24"/>
        </w:rPr>
        <w:t xml:space="preserve">Перечень и объем </w:t>
      </w:r>
      <w:r w:rsidR="00717562" w:rsidRPr="00693FF2">
        <w:rPr>
          <w:b/>
          <w:sz w:val="24"/>
          <w:szCs w:val="24"/>
        </w:rPr>
        <w:t>оказания услуг</w:t>
      </w:r>
      <w:r w:rsidRPr="00693FF2">
        <w:rPr>
          <w:b/>
          <w:sz w:val="24"/>
          <w:szCs w:val="24"/>
        </w:rPr>
        <w:t>:</w:t>
      </w:r>
      <w:r w:rsidRPr="00693FF2">
        <w:rPr>
          <w:sz w:val="24"/>
          <w:szCs w:val="24"/>
        </w:rPr>
        <w:t xml:space="preserve"> согласно требований и условий, изложенных в Техническом задании.</w:t>
      </w:r>
    </w:p>
    <w:p w:rsidR="00693FF2" w:rsidRPr="00693FF2" w:rsidRDefault="00391ABE" w:rsidP="00693FF2">
      <w:pPr>
        <w:pStyle w:val="afe"/>
        <w:numPr>
          <w:ilvl w:val="0"/>
          <w:numId w:val="4"/>
        </w:numPr>
        <w:tabs>
          <w:tab w:val="left" w:pos="1080"/>
        </w:tabs>
        <w:spacing w:line="240" w:lineRule="auto"/>
        <w:rPr>
          <w:sz w:val="24"/>
          <w:szCs w:val="24"/>
        </w:rPr>
      </w:pPr>
      <w:r w:rsidRPr="00693FF2">
        <w:rPr>
          <w:b/>
          <w:sz w:val="24"/>
          <w:szCs w:val="24"/>
        </w:rPr>
        <w:t xml:space="preserve">Место </w:t>
      </w:r>
      <w:r w:rsidR="00717562" w:rsidRPr="00693FF2">
        <w:rPr>
          <w:b/>
          <w:sz w:val="24"/>
          <w:szCs w:val="24"/>
        </w:rPr>
        <w:t>оказания услуг</w:t>
      </w:r>
      <w:r w:rsidRPr="00693FF2">
        <w:rPr>
          <w:b/>
          <w:sz w:val="24"/>
          <w:szCs w:val="24"/>
        </w:rPr>
        <w:t>:</w:t>
      </w:r>
      <w:r w:rsidRPr="00693FF2">
        <w:rPr>
          <w:sz w:val="24"/>
          <w:szCs w:val="24"/>
        </w:rPr>
        <w:t xml:space="preserve"> </w:t>
      </w:r>
      <w:r w:rsidR="00EA75C7" w:rsidRPr="00693FF2">
        <w:rPr>
          <w:sz w:val="24"/>
          <w:szCs w:val="24"/>
        </w:rPr>
        <w:t xml:space="preserve">на </w:t>
      </w:r>
      <w:r w:rsidR="00717562" w:rsidRPr="00693FF2">
        <w:rPr>
          <w:sz w:val="24"/>
          <w:szCs w:val="24"/>
        </w:rPr>
        <w:t>территории Российской Федерации</w:t>
      </w:r>
      <w:r w:rsidRPr="00693FF2">
        <w:rPr>
          <w:sz w:val="24"/>
          <w:szCs w:val="24"/>
        </w:rPr>
        <w:t>.</w:t>
      </w:r>
      <w:bookmarkStart w:id="30" w:name="_Ref440965584"/>
    </w:p>
    <w:p w:rsidR="00CD7650" w:rsidRPr="00693FF2" w:rsidRDefault="00CD7650" w:rsidP="00693FF2">
      <w:pPr>
        <w:pStyle w:val="afe"/>
        <w:numPr>
          <w:ilvl w:val="0"/>
          <w:numId w:val="4"/>
        </w:numPr>
        <w:tabs>
          <w:tab w:val="left" w:pos="1080"/>
        </w:tabs>
        <w:spacing w:line="240" w:lineRule="auto"/>
        <w:rPr>
          <w:sz w:val="24"/>
          <w:szCs w:val="24"/>
        </w:rPr>
      </w:pPr>
      <w:r w:rsidRPr="00693FF2">
        <w:rPr>
          <w:b/>
          <w:sz w:val="24"/>
          <w:szCs w:val="24"/>
        </w:rPr>
        <w:t xml:space="preserve">Срок </w:t>
      </w:r>
      <w:r w:rsidR="00717562" w:rsidRPr="00693FF2">
        <w:rPr>
          <w:b/>
          <w:sz w:val="24"/>
          <w:szCs w:val="24"/>
        </w:rPr>
        <w:t>оказания услуг</w:t>
      </w:r>
      <w:r w:rsidRPr="00693FF2">
        <w:rPr>
          <w:b/>
          <w:sz w:val="24"/>
          <w:szCs w:val="24"/>
        </w:rPr>
        <w:t xml:space="preserve">: </w:t>
      </w:r>
      <w:bookmarkEnd w:id="30"/>
      <w:r w:rsidR="00384F84" w:rsidRPr="00693FF2">
        <w:rPr>
          <w:b/>
          <w:sz w:val="24"/>
          <w:szCs w:val="24"/>
        </w:rPr>
        <w:t>начало оказания услуг по оценке – с момента заключения Договора.</w:t>
      </w:r>
    </w:p>
    <w:p w:rsidR="00693FF2" w:rsidRPr="00693FF2" w:rsidRDefault="00693FF2" w:rsidP="00693FF2">
      <w:pPr>
        <w:pStyle w:val="afe"/>
        <w:tabs>
          <w:tab w:val="left" w:pos="1080"/>
        </w:tabs>
        <w:spacing w:line="240" w:lineRule="auto"/>
        <w:ind w:firstLine="426"/>
        <w:rPr>
          <w:i/>
          <w:sz w:val="24"/>
          <w:szCs w:val="24"/>
        </w:rPr>
      </w:pPr>
      <w:r w:rsidRPr="00693FF2">
        <w:rPr>
          <w:i/>
          <w:sz w:val="24"/>
          <w:szCs w:val="24"/>
        </w:rPr>
        <w:t>Подготовка и представление предварительного проекта Отчета об оценке для рассмотрения Заказчику осуществляется не позднее 10 (десяти) рабочих дней с момента представления всей необходимой для оценки информации на основании информационного запроса оценщика.</w:t>
      </w:r>
    </w:p>
    <w:p w:rsidR="00693FF2" w:rsidRPr="00693FF2" w:rsidRDefault="00693FF2" w:rsidP="00693FF2">
      <w:pPr>
        <w:pStyle w:val="afe"/>
        <w:tabs>
          <w:tab w:val="left" w:pos="1080"/>
        </w:tabs>
        <w:spacing w:line="240" w:lineRule="auto"/>
        <w:ind w:firstLine="567"/>
        <w:rPr>
          <w:i/>
          <w:sz w:val="24"/>
          <w:szCs w:val="24"/>
        </w:rPr>
      </w:pPr>
      <w:r w:rsidRPr="00693FF2">
        <w:rPr>
          <w:i/>
          <w:sz w:val="24"/>
          <w:szCs w:val="24"/>
        </w:rPr>
        <w:t>Завершение оказания услуг – не позднее 5 (пяти) рабочих дней с момента рассмотрения проекта Отчета об оценке Заказчиком.</w:t>
      </w:r>
    </w:p>
    <w:p w:rsidR="001F1A26" w:rsidRPr="007C194F" w:rsidRDefault="008B62FD" w:rsidP="006E0F55">
      <w:pPr>
        <w:pStyle w:val="afe"/>
        <w:numPr>
          <w:ilvl w:val="0"/>
          <w:numId w:val="4"/>
        </w:numPr>
        <w:tabs>
          <w:tab w:val="left" w:pos="1080"/>
        </w:tabs>
        <w:spacing w:line="240" w:lineRule="auto"/>
        <w:rPr>
          <w:sz w:val="24"/>
          <w:szCs w:val="24"/>
        </w:rPr>
      </w:pPr>
      <w:r w:rsidRPr="00693FF2">
        <w:rPr>
          <w:b/>
          <w:color w:val="000000"/>
          <w:sz w:val="24"/>
          <w:szCs w:val="24"/>
        </w:rPr>
        <w:t xml:space="preserve">Дополнительные требования к </w:t>
      </w:r>
      <w:r w:rsidR="00717562" w:rsidRPr="00693FF2">
        <w:rPr>
          <w:b/>
          <w:color w:val="000000"/>
          <w:sz w:val="24"/>
          <w:szCs w:val="24"/>
        </w:rPr>
        <w:t>оказываемым</w:t>
      </w:r>
      <w:r w:rsidR="00717562">
        <w:rPr>
          <w:b/>
          <w:color w:val="000000"/>
          <w:sz w:val="24"/>
          <w:szCs w:val="24"/>
        </w:rPr>
        <w:t xml:space="preserve"> услугам</w:t>
      </w:r>
      <w:r w:rsidRPr="007C194F">
        <w:rPr>
          <w:color w:val="000000"/>
          <w:sz w:val="24"/>
          <w:szCs w:val="24"/>
        </w:rPr>
        <w:t xml:space="preserve"> изложены в </w:t>
      </w:r>
      <w:r w:rsidRPr="007C194F">
        <w:rPr>
          <w:sz w:val="24"/>
          <w:szCs w:val="24"/>
        </w:rPr>
        <w:t>Техническом задании</w:t>
      </w:r>
      <w:r w:rsidRPr="007C194F">
        <w:rPr>
          <w:color w:val="000000"/>
          <w:sz w:val="24"/>
          <w:szCs w:val="24"/>
        </w:rPr>
        <w:t xml:space="preserve">. При несоблюдении требований Технического задания Закупочная комиссия </w:t>
      </w:r>
      <w:r w:rsidRPr="007C194F">
        <w:rPr>
          <w:sz w:val="24"/>
          <w:szCs w:val="24"/>
        </w:rPr>
        <w:t xml:space="preserve">отклонит </w:t>
      </w:r>
      <w:r w:rsidRPr="007C194F">
        <w:rPr>
          <w:color w:val="000000"/>
          <w:sz w:val="24"/>
          <w:szCs w:val="24"/>
        </w:rPr>
        <w:t>Заявку Участника</w:t>
      </w:r>
      <w:r w:rsidRPr="007C194F">
        <w:rPr>
          <w:sz w:val="24"/>
          <w:szCs w:val="24"/>
        </w:rPr>
        <w:t>.</w:t>
      </w:r>
    </w:p>
    <w:p w:rsidR="00623DF7" w:rsidRPr="00F95FC0" w:rsidRDefault="009166BE" w:rsidP="00717562">
      <w:pPr>
        <w:numPr>
          <w:ilvl w:val="0"/>
          <w:numId w:val="4"/>
        </w:numPr>
        <w:autoSpaceDE w:val="0"/>
        <w:autoSpaceDN w:val="0"/>
        <w:spacing w:before="40" w:line="240" w:lineRule="auto"/>
        <w:rPr>
          <w:b/>
          <w:bCs/>
          <w:iCs/>
          <w:sz w:val="24"/>
          <w:szCs w:val="24"/>
          <w:shd w:val="clear" w:color="auto" w:fill="FFFF99"/>
        </w:rPr>
      </w:pPr>
      <w:bookmarkStart w:id="31" w:name="_Ref440965830"/>
      <w:bookmarkStart w:id="32" w:name="_Ref9347291"/>
      <w:r w:rsidRPr="007C194F">
        <w:rPr>
          <w:b/>
          <w:sz w:val="24"/>
          <w:szCs w:val="24"/>
        </w:rPr>
        <w:t>Начальная (максимальная) цена</w:t>
      </w:r>
      <w:r w:rsidRPr="009D65B6">
        <w:rPr>
          <w:b/>
          <w:sz w:val="24"/>
          <w:szCs w:val="24"/>
        </w:rPr>
        <w:t xml:space="preserve"> Договора</w:t>
      </w:r>
      <w:r w:rsidR="00391ABE" w:rsidRPr="009D65B6">
        <w:rPr>
          <w:b/>
          <w:sz w:val="24"/>
          <w:szCs w:val="24"/>
        </w:rPr>
        <w:t>:</w:t>
      </w:r>
      <w:bookmarkEnd w:id="31"/>
      <w:bookmarkEnd w:id="32"/>
      <w:r w:rsidR="00693FF2">
        <w:rPr>
          <w:b/>
          <w:sz w:val="24"/>
          <w:szCs w:val="24"/>
        </w:rPr>
        <w:t xml:space="preserve"> </w:t>
      </w:r>
      <w:r w:rsidR="00693FF2" w:rsidRPr="00693FF2">
        <w:rPr>
          <w:b/>
          <w:sz w:val="24"/>
          <w:szCs w:val="24"/>
        </w:rPr>
        <w:t>211 060</w:t>
      </w:r>
      <w:r w:rsidR="00693FF2">
        <w:rPr>
          <w:rFonts w:ascii="Tahoma" w:hAnsi="Tahoma" w:cs="Tahoma"/>
          <w:color w:val="6D6D6D"/>
          <w:sz w:val="18"/>
          <w:szCs w:val="18"/>
          <w:shd w:val="clear" w:color="auto" w:fill="F6F6F6"/>
        </w:rPr>
        <w:t xml:space="preserve"> </w:t>
      </w:r>
      <w:r w:rsidR="008B5176" w:rsidRPr="0021231A">
        <w:rPr>
          <w:b/>
          <w:sz w:val="24"/>
          <w:szCs w:val="24"/>
        </w:rPr>
        <w:t>(</w:t>
      </w:r>
      <w:r w:rsidR="00693FF2">
        <w:rPr>
          <w:b/>
          <w:sz w:val="24"/>
          <w:szCs w:val="24"/>
        </w:rPr>
        <w:t>Двести одиннадцать тысяч шестьдесят)</w:t>
      </w:r>
      <w:r w:rsidR="008B5176" w:rsidRPr="00D32C17">
        <w:rPr>
          <w:b/>
          <w:sz w:val="24"/>
          <w:szCs w:val="24"/>
        </w:rPr>
        <w:t xml:space="preserve"> рубл</w:t>
      </w:r>
      <w:r w:rsidR="0021231A">
        <w:rPr>
          <w:b/>
          <w:sz w:val="24"/>
          <w:szCs w:val="24"/>
        </w:rPr>
        <w:t xml:space="preserve">ей </w:t>
      </w:r>
      <w:r w:rsidR="00717562">
        <w:rPr>
          <w:b/>
          <w:sz w:val="24"/>
          <w:szCs w:val="24"/>
        </w:rPr>
        <w:t>00</w:t>
      </w:r>
      <w:r w:rsidR="0021231A">
        <w:rPr>
          <w:b/>
          <w:sz w:val="24"/>
          <w:szCs w:val="24"/>
        </w:rPr>
        <w:t xml:space="preserve"> копеек</w:t>
      </w:r>
      <w:r w:rsidR="008B5176" w:rsidRPr="00D32C17">
        <w:rPr>
          <w:b/>
          <w:sz w:val="24"/>
          <w:szCs w:val="24"/>
        </w:rPr>
        <w:t xml:space="preserve"> РФ, с учетом НДС.</w:t>
      </w:r>
    </w:p>
    <w:p w:rsidR="00F95FC0" w:rsidRPr="002B0C2A" w:rsidRDefault="00F95FC0" w:rsidP="00F95FC0">
      <w:pPr>
        <w:numPr>
          <w:ilvl w:val="0"/>
          <w:numId w:val="4"/>
        </w:numPr>
        <w:autoSpaceDE w:val="0"/>
        <w:autoSpaceDN w:val="0"/>
        <w:spacing w:before="40" w:line="240" w:lineRule="auto"/>
        <w:rPr>
          <w:bCs/>
          <w:iCs/>
          <w:sz w:val="24"/>
          <w:szCs w:val="24"/>
          <w:shd w:val="clear" w:color="auto" w:fill="FFFF99"/>
        </w:rPr>
      </w:pPr>
      <w:r w:rsidRPr="002B0C2A">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8B5176">
        <w:rPr>
          <w:sz w:val="24"/>
          <w:szCs w:val="24"/>
        </w:rPr>
        <w:t>14</w:t>
      </w:r>
      <w:r w:rsidRPr="002B0C2A">
        <w:rPr>
          <w:sz w:val="24"/>
          <w:szCs w:val="24"/>
        </w:rPr>
        <w:fldChar w:fldCharType="end"/>
      </w:r>
      <w:r w:rsidRPr="002B0C2A">
        <w:rPr>
          <w:sz w:val="24"/>
          <w:szCs w:val="24"/>
        </w:rPr>
        <w:t xml:space="preserve"> настоящего Извещения*, Начальной (максимальной) ценой Договора считать цену, указанную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8B5176">
        <w:rPr>
          <w:sz w:val="24"/>
          <w:szCs w:val="24"/>
        </w:rPr>
        <w:t>14</w:t>
      </w:r>
      <w:r w:rsidRPr="002B0C2A">
        <w:rPr>
          <w:sz w:val="24"/>
          <w:szCs w:val="24"/>
        </w:rPr>
        <w:fldChar w:fldCharType="end"/>
      </w:r>
      <w:r w:rsidRPr="002B0C2A">
        <w:rPr>
          <w:sz w:val="24"/>
          <w:szCs w:val="24"/>
        </w:rPr>
        <w:t xml:space="preserve"> настоящего Извещения.</w:t>
      </w:r>
    </w:p>
    <w:p w:rsidR="00F95FC0" w:rsidRDefault="00F95FC0" w:rsidP="00F95FC0">
      <w:pPr>
        <w:autoSpaceDE w:val="0"/>
        <w:autoSpaceDN w:val="0"/>
        <w:spacing w:before="40" w:line="240" w:lineRule="auto"/>
        <w:rPr>
          <w:i/>
          <w:sz w:val="24"/>
          <w:szCs w:val="24"/>
        </w:rPr>
      </w:pPr>
      <w:r w:rsidRPr="002B0C2A">
        <w:rPr>
          <w:i/>
          <w:sz w:val="24"/>
          <w:szCs w:val="24"/>
        </w:rPr>
        <w:t xml:space="preserve">* отличие цены, указанной в Приложении №5, от цены, указанной в пункте </w:t>
      </w:r>
      <w:r w:rsidRPr="002B0C2A">
        <w:rPr>
          <w:i/>
          <w:sz w:val="24"/>
          <w:szCs w:val="24"/>
        </w:rPr>
        <w:fldChar w:fldCharType="begin"/>
      </w:r>
      <w:r w:rsidRPr="002B0C2A">
        <w:rPr>
          <w:i/>
          <w:sz w:val="24"/>
          <w:szCs w:val="24"/>
        </w:rPr>
        <w:instrText xml:space="preserve"> REF _Ref440965830 \r \h  \* MERGEFORMAT </w:instrText>
      </w:r>
      <w:r w:rsidRPr="002B0C2A">
        <w:rPr>
          <w:i/>
          <w:sz w:val="24"/>
          <w:szCs w:val="24"/>
        </w:rPr>
      </w:r>
      <w:r w:rsidRPr="002B0C2A">
        <w:rPr>
          <w:i/>
          <w:sz w:val="24"/>
          <w:szCs w:val="24"/>
        </w:rPr>
        <w:fldChar w:fldCharType="separate"/>
      </w:r>
      <w:r w:rsidR="008B5176">
        <w:rPr>
          <w:i/>
          <w:sz w:val="24"/>
          <w:szCs w:val="24"/>
        </w:rPr>
        <w:t>14</w:t>
      </w:r>
      <w:r w:rsidRPr="002B0C2A">
        <w:rPr>
          <w:i/>
          <w:sz w:val="24"/>
          <w:szCs w:val="24"/>
        </w:rPr>
        <w:fldChar w:fldCharType="end"/>
      </w:r>
      <w:r w:rsidRPr="002B0C2A">
        <w:rPr>
          <w:i/>
          <w:sz w:val="24"/>
          <w:szCs w:val="24"/>
        </w:rPr>
        <w:t xml:space="preserve"> настоящего Извещения, может составлять доли процента.</w:t>
      </w:r>
      <w:r>
        <w:rPr>
          <w:i/>
          <w:sz w:val="24"/>
          <w:szCs w:val="24"/>
        </w:rPr>
        <w:t xml:space="preserve">  </w:t>
      </w:r>
    </w:p>
    <w:p w:rsidR="00E57110" w:rsidRPr="002B0C2A" w:rsidRDefault="00391ABE" w:rsidP="00717562">
      <w:pPr>
        <w:pStyle w:val="afe"/>
        <w:numPr>
          <w:ilvl w:val="0"/>
          <w:numId w:val="4"/>
        </w:numPr>
        <w:tabs>
          <w:tab w:val="left" w:pos="1080"/>
        </w:tabs>
        <w:spacing w:line="240" w:lineRule="auto"/>
        <w:rPr>
          <w:sz w:val="24"/>
          <w:szCs w:val="24"/>
        </w:rPr>
      </w:pPr>
      <w:bookmarkStart w:id="33" w:name="_Ref440964833"/>
      <w:r w:rsidRPr="00C432D1">
        <w:rPr>
          <w:b/>
          <w:sz w:val="24"/>
          <w:szCs w:val="24"/>
        </w:rPr>
        <w:t xml:space="preserve">Форма и порядок </w:t>
      </w:r>
      <w:r w:rsidRPr="002B0C2A">
        <w:rPr>
          <w:b/>
          <w:sz w:val="24"/>
          <w:szCs w:val="24"/>
        </w:rPr>
        <w:t>оплаты:</w:t>
      </w:r>
      <w:r w:rsidRPr="002B0C2A">
        <w:rPr>
          <w:sz w:val="24"/>
          <w:szCs w:val="24"/>
        </w:rPr>
        <w:t xml:space="preserve"> </w:t>
      </w:r>
      <w:bookmarkEnd w:id="33"/>
      <w:r w:rsidR="002B0C2A">
        <w:rPr>
          <w:iCs/>
          <w:sz w:val="24"/>
          <w:szCs w:val="24"/>
        </w:rPr>
        <w:t>б</w:t>
      </w:r>
      <w:r w:rsidR="002B0C2A" w:rsidRPr="002B0C2A">
        <w:rPr>
          <w:iCs/>
          <w:sz w:val="24"/>
          <w:szCs w:val="24"/>
        </w:rPr>
        <w:t xml:space="preserve">езналичный расчет, оплата производится в течение </w:t>
      </w:r>
      <w:r w:rsidR="002B0C2A" w:rsidRPr="002B0C2A">
        <w:rPr>
          <w:iCs/>
          <w:sz w:val="24"/>
          <w:szCs w:val="24"/>
          <w:highlight w:val="magenta"/>
        </w:rPr>
        <w:t>7 (семи) рабочих</w:t>
      </w:r>
      <w:r w:rsidR="002B0C2A" w:rsidRPr="002B0C2A">
        <w:rPr>
          <w:iCs/>
          <w:sz w:val="24"/>
          <w:szCs w:val="24"/>
        </w:rPr>
        <w:t xml:space="preserve"> дней с момента подписания Сторонами </w:t>
      </w:r>
      <w:r w:rsidR="002B0C2A" w:rsidRPr="002B0C2A">
        <w:rPr>
          <w:sz w:val="24"/>
          <w:szCs w:val="24"/>
        </w:rPr>
        <w:t xml:space="preserve">Акта </w:t>
      </w:r>
      <w:r w:rsidR="00717562" w:rsidRPr="00717562">
        <w:rPr>
          <w:sz w:val="24"/>
          <w:szCs w:val="24"/>
        </w:rPr>
        <w:t>об оказании услуг и иных документов, предусмотренных договором(</w:t>
      </w:r>
      <w:proofErr w:type="spellStart"/>
      <w:r w:rsidR="00717562" w:rsidRPr="00717562">
        <w:rPr>
          <w:sz w:val="24"/>
          <w:szCs w:val="24"/>
        </w:rPr>
        <w:t>ами</w:t>
      </w:r>
      <w:proofErr w:type="spellEnd"/>
      <w:r w:rsidR="00717562" w:rsidRPr="00717562">
        <w:rPr>
          <w:sz w:val="24"/>
          <w:szCs w:val="24"/>
        </w:rPr>
        <w:t>)</w:t>
      </w:r>
      <w:r w:rsidR="002B0C2A" w:rsidRPr="002B0C2A">
        <w:rPr>
          <w:iCs/>
          <w:sz w:val="24"/>
          <w:szCs w:val="24"/>
        </w:rPr>
        <w:t xml:space="preserve"> (в соответствии с Постановлением Правит</w:t>
      </w:r>
      <w:r w:rsidR="00717562">
        <w:rPr>
          <w:iCs/>
          <w:sz w:val="24"/>
          <w:szCs w:val="24"/>
        </w:rPr>
        <w:t>ельства от 11.12.2014 №1352-ПП «</w:t>
      </w:r>
      <w:r w:rsidR="002B0C2A" w:rsidRPr="002B0C2A">
        <w:rPr>
          <w:iCs/>
          <w:sz w:val="24"/>
          <w:szCs w:val="24"/>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717562">
        <w:rPr>
          <w:iCs/>
          <w:sz w:val="24"/>
          <w:szCs w:val="24"/>
        </w:rPr>
        <w:t>»</w:t>
      </w:r>
      <w:r w:rsidR="002B0C2A" w:rsidRPr="002B0C2A">
        <w:rPr>
          <w:iCs/>
          <w:sz w:val="24"/>
          <w:szCs w:val="24"/>
        </w:rPr>
        <w:t>)</w:t>
      </w:r>
      <w:r w:rsidR="007A1FF1" w:rsidRPr="002B0C2A">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2B0C2A">
        <w:rPr>
          <w:sz w:val="24"/>
          <w:szCs w:val="24"/>
        </w:rPr>
        <w:t xml:space="preserve">В случае, если сроки выполнения работ, форма и порядок оплаты, указанные в </w:t>
      </w:r>
      <w:proofErr w:type="spellStart"/>
      <w:r w:rsidRPr="002B0C2A">
        <w:rPr>
          <w:sz w:val="24"/>
          <w:szCs w:val="24"/>
        </w:rPr>
        <w:t>п.п</w:t>
      </w:r>
      <w:proofErr w:type="spellEnd"/>
      <w:r w:rsidRPr="002B0C2A">
        <w:rPr>
          <w:sz w:val="24"/>
          <w:szCs w:val="24"/>
        </w:rPr>
        <w:t xml:space="preserve">. </w:t>
      </w:r>
      <w:r w:rsidRPr="002B0C2A">
        <w:rPr>
          <w:sz w:val="24"/>
          <w:szCs w:val="24"/>
        </w:rPr>
        <w:fldChar w:fldCharType="begin"/>
      </w:r>
      <w:r w:rsidRPr="002B0C2A">
        <w:rPr>
          <w:sz w:val="24"/>
          <w:szCs w:val="24"/>
        </w:rPr>
        <w:instrText xml:space="preserve"> REF _Ref440965584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8B5176">
        <w:rPr>
          <w:sz w:val="24"/>
          <w:szCs w:val="24"/>
        </w:rPr>
        <w:t>12</w:t>
      </w:r>
      <w:r w:rsidRPr="002B0C2A">
        <w:rPr>
          <w:sz w:val="24"/>
          <w:szCs w:val="24"/>
        </w:rPr>
        <w:fldChar w:fldCharType="end"/>
      </w:r>
      <w:r w:rsidRPr="002B0C2A">
        <w:rPr>
          <w:sz w:val="24"/>
          <w:szCs w:val="24"/>
        </w:rPr>
        <w:t xml:space="preserve">, </w:t>
      </w:r>
      <w:r w:rsidRPr="002B0C2A">
        <w:rPr>
          <w:sz w:val="24"/>
          <w:szCs w:val="24"/>
        </w:rPr>
        <w:fldChar w:fldCharType="begin"/>
      </w:r>
      <w:r w:rsidRPr="002B0C2A">
        <w:rPr>
          <w:sz w:val="24"/>
          <w:szCs w:val="24"/>
        </w:rPr>
        <w:instrText xml:space="preserve"> REF _Ref440964833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8B5176">
        <w:rPr>
          <w:sz w:val="24"/>
          <w:szCs w:val="24"/>
        </w:rPr>
        <w:t>16</w:t>
      </w:r>
      <w:r w:rsidRPr="002B0C2A">
        <w:rPr>
          <w:sz w:val="24"/>
          <w:szCs w:val="24"/>
        </w:rPr>
        <w:fldChar w:fldCharType="end"/>
      </w:r>
      <w:r w:rsidRPr="002B0C2A">
        <w:rPr>
          <w:sz w:val="24"/>
          <w:szCs w:val="24"/>
        </w:rPr>
        <w:t xml:space="preserve"> настоящей Документации, противоречат соответствующим срокам выполнения</w:t>
      </w:r>
      <w:r w:rsidRPr="008415E0">
        <w:rPr>
          <w:sz w:val="24"/>
          <w:szCs w:val="24"/>
        </w:rPr>
        <w:t xml:space="preserve"> работ, 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w:t>
      </w:r>
      <w:proofErr w:type="spellStart"/>
      <w:r w:rsidRPr="003052B7">
        <w:rPr>
          <w:sz w:val="24"/>
          <w:szCs w:val="24"/>
        </w:rPr>
        <w:t>п.п</w:t>
      </w:r>
      <w:proofErr w:type="spellEnd"/>
      <w:r w:rsidRPr="003052B7">
        <w:rPr>
          <w:sz w:val="24"/>
          <w:szCs w:val="24"/>
        </w:rPr>
        <w:t xml:space="preserve">. </w:t>
      </w:r>
      <w:r w:rsidRPr="003052B7">
        <w:rPr>
          <w:sz w:val="24"/>
          <w:szCs w:val="24"/>
        </w:rPr>
        <w:fldChar w:fldCharType="begin"/>
      </w:r>
      <w:r w:rsidRPr="003052B7">
        <w:rPr>
          <w:sz w:val="24"/>
          <w:szCs w:val="24"/>
        </w:rPr>
        <w:instrText xml:space="preserve"> REF _Ref440965584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8B5176">
        <w:rPr>
          <w:sz w:val="24"/>
          <w:szCs w:val="24"/>
        </w:rPr>
        <w:t>12</w:t>
      </w:r>
      <w:r w:rsidRPr="003052B7">
        <w:rPr>
          <w:sz w:val="24"/>
          <w:szCs w:val="24"/>
        </w:rPr>
        <w:fldChar w:fldCharType="end"/>
      </w:r>
      <w:r w:rsidRPr="003052B7">
        <w:rPr>
          <w:sz w:val="24"/>
          <w:szCs w:val="24"/>
        </w:rPr>
        <w:t xml:space="preserve">, </w:t>
      </w:r>
      <w:r w:rsidRPr="003052B7">
        <w:rPr>
          <w:sz w:val="24"/>
          <w:szCs w:val="24"/>
        </w:rPr>
        <w:fldChar w:fldCharType="begin"/>
      </w:r>
      <w:r w:rsidRPr="003052B7">
        <w:rPr>
          <w:sz w:val="24"/>
          <w:szCs w:val="24"/>
        </w:rPr>
        <w:instrText xml:space="preserve"> REF _Ref440964833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8B5176">
        <w:rPr>
          <w:sz w:val="24"/>
          <w:szCs w:val="24"/>
        </w:rPr>
        <w:t>16</w:t>
      </w:r>
      <w:r w:rsidRPr="003052B7">
        <w:rPr>
          <w:sz w:val="24"/>
          <w:szCs w:val="24"/>
        </w:rPr>
        <w:fldChar w:fldCharType="end"/>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717562">
        <w:rPr>
          <w:sz w:val="24"/>
          <w:szCs w:val="24"/>
        </w:rPr>
        <w:t>оказания услуг</w:t>
      </w:r>
      <w:r w:rsidR="009D200F" w:rsidRPr="003052B7">
        <w:rPr>
          <w:sz w:val="24"/>
          <w:szCs w:val="24"/>
        </w:rPr>
        <w:t xml:space="preserve">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9D200F" w:rsidRPr="00B95777">
        <w:rPr>
          <w:sz w:val="24"/>
          <w:szCs w:val="24"/>
        </w:rPr>
        <w:fldChar w:fldCharType="begin"/>
      </w:r>
      <w:r w:rsidR="009D200F" w:rsidRPr="00B95777">
        <w:rPr>
          <w:sz w:val="24"/>
          <w:szCs w:val="24"/>
        </w:rPr>
        <w:instrText xml:space="preserve"> REF _Ref440965584 \r \h  \* MERGEFORMAT </w:instrText>
      </w:r>
      <w:r w:rsidR="009D200F" w:rsidRPr="00B95777">
        <w:rPr>
          <w:sz w:val="24"/>
          <w:szCs w:val="24"/>
        </w:rPr>
      </w:r>
      <w:r w:rsidR="009D200F" w:rsidRPr="00B95777">
        <w:rPr>
          <w:sz w:val="24"/>
          <w:szCs w:val="24"/>
        </w:rPr>
        <w:fldChar w:fldCharType="separate"/>
      </w:r>
      <w:r w:rsidR="008B5176">
        <w:rPr>
          <w:sz w:val="24"/>
          <w:szCs w:val="24"/>
        </w:rPr>
        <w:t>12</w:t>
      </w:r>
      <w:r w:rsidR="009D200F" w:rsidRPr="00B95777">
        <w:rPr>
          <w:sz w:val="24"/>
          <w:szCs w:val="24"/>
        </w:rPr>
        <w:fldChar w:fldCharType="end"/>
      </w:r>
      <w:r w:rsidR="002979B1">
        <w:rPr>
          <w:sz w:val="24"/>
          <w:szCs w:val="24"/>
        </w:rPr>
        <w:t>.</w:t>
      </w:r>
    </w:p>
    <w:p w:rsidR="00592424" w:rsidRPr="00B95777" w:rsidRDefault="0072453A" w:rsidP="004D3D38">
      <w:pPr>
        <w:pStyle w:val="afe"/>
        <w:numPr>
          <w:ilvl w:val="0"/>
          <w:numId w:val="4"/>
        </w:numPr>
        <w:tabs>
          <w:tab w:val="left" w:pos="1080"/>
        </w:tabs>
        <w:spacing w:line="240" w:lineRule="auto"/>
        <w:rPr>
          <w:sz w:val="24"/>
          <w:szCs w:val="24"/>
        </w:rPr>
      </w:pPr>
      <w:bookmarkStart w:id="34" w:name="_Ref440977819"/>
      <w:bookmarkStart w:id="35" w:name="_Ref440357582"/>
      <w:r w:rsidRPr="00B95777">
        <w:rPr>
          <w:sz w:val="24"/>
          <w:szCs w:val="24"/>
        </w:rPr>
        <w:lastRenderedPageBreak/>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«котировочной доске» ЭТП</w:t>
      </w:r>
      <w:bookmarkStart w:id="36" w:name="_Ref440979511"/>
      <w:bookmarkEnd w:id="34"/>
      <w:r w:rsidR="00D944CC" w:rsidRPr="00B95777">
        <w:rPr>
          <w:sz w:val="24"/>
          <w:szCs w:val="24"/>
        </w:rPr>
        <w:t>.</w:t>
      </w:r>
    </w:p>
    <w:p w:rsidR="0072453A" w:rsidRPr="00B95777" w:rsidRDefault="0072453A" w:rsidP="0072453A">
      <w:pPr>
        <w:pStyle w:val="afe"/>
        <w:numPr>
          <w:ilvl w:val="0"/>
          <w:numId w:val="4"/>
        </w:numPr>
        <w:tabs>
          <w:tab w:val="left" w:pos="1080"/>
        </w:tabs>
        <w:spacing w:line="240" w:lineRule="auto"/>
        <w:rPr>
          <w:sz w:val="24"/>
          <w:szCs w:val="24"/>
        </w:rPr>
      </w:pPr>
      <w:bookmarkStart w:id="37" w:name="_Ref114676311"/>
      <w:r w:rsidRPr="00B95777">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7"/>
    </w:p>
    <w:p w:rsidR="0072453A" w:rsidRPr="00237BDD" w:rsidRDefault="0072453A" w:rsidP="0072453A">
      <w:pPr>
        <w:spacing w:before="120" w:line="240" w:lineRule="auto"/>
        <w:rPr>
          <w:sz w:val="24"/>
          <w:szCs w:val="24"/>
        </w:rPr>
      </w:pPr>
      <w:r w:rsidRPr="00D548CC">
        <w:rPr>
          <w:sz w:val="24"/>
          <w:szCs w:val="24"/>
        </w:rPr>
        <w:t xml:space="preserve">Заявка подается в электронной форме с использованием функционала и в соответствии с </w:t>
      </w:r>
      <w:r w:rsidRPr="00933EB4">
        <w:rPr>
          <w:sz w:val="24"/>
          <w:szCs w:val="24"/>
        </w:rPr>
        <w:t xml:space="preserve">Регламентом </w:t>
      </w:r>
      <w:r w:rsidRPr="00237BDD">
        <w:rPr>
          <w:sz w:val="24"/>
          <w:szCs w:val="24"/>
        </w:rPr>
        <w:t>работы ЕЭТП.</w:t>
      </w:r>
    </w:p>
    <w:p w:rsidR="008B5176" w:rsidRPr="00237BDD" w:rsidRDefault="008B5176" w:rsidP="008B5176">
      <w:pPr>
        <w:spacing w:before="120" w:line="240" w:lineRule="auto"/>
        <w:ind w:left="567" w:firstLine="0"/>
        <w:rPr>
          <w:b/>
          <w:sz w:val="24"/>
          <w:szCs w:val="24"/>
        </w:rPr>
      </w:pPr>
      <w:bookmarkStart w:id="38" w:name="_Ref5977403"/>
      <w:r w:rsidRPr="00237BDD">
        <w:rPr>
          <w:sz w:val="24"/>
          <w:szCs w:val="24"/>
        </w:rPr>
        <w:t>Дата начала срока подачи заявок:</w:t>
      </w:r>
      <w:r w:rsidRPr="00237BDD">
        <w:rPr>
          <w:b/>
          <w:color w:val="0000FF"/>
          <w:sz w:val="24"/>
          <w:szCs w:val="24"/>
        </w:rPr>
        <w:t xml:space="preserve"> </w:t>
      </w:r>
      <w:r w:rsidR="00237BDD" w:rsidRPr="00237BDD">
        <w:rPr>
          <w:b/>
          <w:color w:val="0000FF"/>
          <w:sz w:val="24"/>
          <w:szCs w:val="24"/>
        </w:rPr>
        <w:t>01</w:t>
      </w:r>
      <w:r w:rsidRPr="00237BDD">
        <w:rPr>
          <w:b/>
          <w:color w:val="0000FF"/>
          <w:sz w:val="24"/>
          <w:szCs w:val="24"/>
        </w:rPr>
        <w:t xml:space="preserve"> </w:t>
      </w:r>
      <w:r w:rsidR="00237BDD" w:rsidRPr="00237BDD">
        <w:rPr>
          <w:b/>
          <w:color w:val="0000FF"/>
          <w:sz w:val="24"/>
          <w:szCs w:val="24"/>
        </w:rPr>
        <w:t>сентября</w:t>
      </w:r>
      <w:r w:rsidRPr="00237BDD">
        <w:rPr>
          <w:b/>
          <w:color w:val="0000FF"/>
          <w:sz w:val="24"/>
          <w:szCs w:val="24"/>
        </w:rPr>
        <w:t xml:space="preserve"> 2026</w:t>
      </w:r>
      <w:r w:rsidRPr="00237BDD">
        <w:rPr>
          <w:color w:val="0000FF"/>
          <w:sz w:val="24"/>
          <w:szCs w:val="24"/>
        </w:rPr>
        <w:t xml:space="preserve"> </w:t>
      </w:r>
      <w:r w:rsidRPr="00237BDD">
        <w:rPr>
          <w:b/>
          <w:color w:val="0000FF"/>
          <w:sz w:val="24"/>
          <w:szCs w:val="24"/>
        </w:rPr>
        <w:t>года</w:t>
      </w:r>
      <w:r w:rsidRPr="00237BDD">
        <w:rPr>
          <w:b/>
          <w:sz w:val="24"/>
          <w:szCs w:val="24"/>
        </w:rPr>
        <w:t>;</w:t>
      </w:r>
    </w:p>
    <w:p w:rsidR="008B5176" w:rsidRPr="00237BDD" w:rsidRDefault="008B5176" w:rsidP="008B5176">
      <w:pPr>
        <w:spacing w:line="240" w:lineRule="auto"/>
        <w:ind w:left="567" w:firstLine="0"/>
        <w:rPr>
          <w:b/>
          <w:sz w:val="24"/>
          <w:szCs w:val="24"/>
        </w:rPr>
      </w:pPr>
      <w:bookmarkStart w:id="39" w:name="_Ref5788987"/>
      <w:r w:rsidRPr="00237BDD">
        <w:rPr>
          <w:sz w:val="24"/>
          <w:szCs w:val="24"/>
        </w:rPr>
        <w:t xml:space="preserve">Дата и время окончания срока, последний день срока подачи Заявок: </w:t>
      </w:r>
      <w:r w:rsidR="00237BDD" w:rsidRPr="00237BDD">
        <w:rPr>
          <w:b/>
          <w:color w:val="0000FF"/>
          <w:sz w:val="24"/>
          <w:szCs w:val="24"/>
        </w:rPr>
        <w:t>08</w:t>
      </w:r>
      <w:r w:rsidRPr="00237BDD">
        <w:rPr>
          <w:b/>
          <w:color w:val="0000FF"/>
          <w:sz w:val="24"/>
          <w:szCs w:val="24"/>
        </w:rPr>
        <w:t xml:space="preserve"> </w:t>
      </w:r>
      <w:r w:rsidR="00237BDD">
        <w:rPr>
          <w:b/>
          <w:color w:val="0000FF"/>
          <w:sz w:val="24"/>
          <w:szCs w:val="24"/>
        </w:rPr>
        <w:t>сентября</w:t>
      </w:r>
      <w:r w:rsidRPr="00237BDD">
        <w:rPr>
          <w:b/>
          <w:color w:val="0000FF"/>
          <w:sz w:val="24"/>
          <w:szCs w:val="24"/>
        </w:rPr>
        <w:t xml:space="preserve"> 2026 года </w:t>
      </w:r>
      <w:r w:rsidRPr="00237BDD">
        <w:rPr>
          <w:b/>
          <w:sz w:val="24"/>
          <w:szCs w:val="24"/>
        </w:rPr>
        <w:t>12:00 (время московское).</w:t>
      </w:r>
      <w:bookmarkEnd w:id="39"/>
    </w:p>
    <w:p w:rsidR="008B5176" w:rsidRPr="00237BDD" w:rsidRDefault="008B5176" w:rsidP="008B5176">
      <w:pPr>
        <w:spacing w:line="240" w:lineRule="auto"/>
        <w:ind w:left="567" w:firstLine="0"/>
        <w:rPr>
          <w:sz w:val="24"/>
          <w:szCs w:val="24"/>
        </w:rPr>
      </w:pPr>
      <w:r w:rsidRPr="00237BDD">
        <w:rPr>
          <w:sz w:val="24"/>
          <w:szCs w:val="24"/>
        </w:rPr>
        <w:t xml:space="preserve">Рассмотрение заявок: </w:t>
      </w:r>
    </w:p>
    <w:p w:rsidR="008B5176" w:rsidRPr="00237BDD" w:rsidRDefault="008B5176" w:rsidP="008B5176">
      <w:pPr>
        <w:pStyle w:val="Default"/>
        <w:tabs>
          <w:tab w:val="left" w:pos="0"/>
        </w:tabs>
        <w:ind w:firstLine="567"/>
        <w:jc w:val="both"/>
        <w:rPr>
          <w:color w:val="auto"/>
        </w:rPr>
      </w:pPr>
      <w:r w:rsidRPr="00237BDD">
        <w:rPr>
          <w:color w:val="auto"/>
        </w:rPr>
        <w:t>Дата начала проведения этапа: с момента окончания срока подачи Заявок.</w:t>
      </w:r>
    </w:p>
    <w:p w:rsidR="008B5176" w:rsidRPr="00237BDD" w:rsidRDefault="008B5176" w:rsidP="008B5176">
      <w:pPr>
        <w:pStyle w:val="Default"/>
        <w:tabs>
          <w:tab w:val="left" w:pos="0"/>
        </w:tabs>
        <w:ind w:firstLine="567"/>
        <w:jc w:val="both"/>
        <w:rPr>
          <w:color w:val="auto"/>
        </w:rPr>
      </w:pPr>
      <w:r w:rsidRPr="00237BDD">
        <w:rPr>
          <w:color w:val="auto"/>
        </w:rPr>
        <w:t xml:space="preserve">Дата проведения этапа: </w:t>
      </w:r>
      <w:r w:rsidR="00237BDD">
        <w:rPr>
          <w:b/>
          <w:color w:val="0000FF"/>
        </w:rPr>
        <w:t>10</w:t>
      </w:r>
      <w:r w:rsidRPr="00237BDD">
        <w:rPr>
          <w:b/>
          <w:color w:val="0000FF"/>
        </w:rPr>
        <w:t xml:space="preserve"> </w:t>
      </w:r>
      <w:r w:rsidR="00237BDD">
        <w:rPr>
          <w:b/>
          <w:color w:val="0000FF"/>
        </w:rPr>
        <w:t>сентября</w:t>
      </w:r>
      <w:r w:rsidRPr="00237BDD">
        <w:rPr>
          <w:b/>
          <w:color w:val="0000FF"/>
        </w:rPr>
        <w:t xml:space="preserve"> 2026 года</w:t>
      </w:r>
      <w:r w:rsidRPr="00237BDD">
        <w:rPr>
          <w:color w:val="auto"/>
        </w:rPr>
        <w:t>.</w:t>
      </w:r>
    </w:p>
    <w:p w:rsidR="008B5176" w:rsidRPr="00237BDD" w:rsidRDefault="008B5176" w:rsidP="008B5176">
      <w:pPr>
        <w:spacing w:line="240" w:lineRule="auto"/>
        <w:ind w:left="567" w:firstLine="0"/>
        <w:rPr>
          <w:b/>
          <w:sz w:val="24"/>
          <w:szCs w:val="24"/>
        </w:rPr>
      </w:pPr>
      <w:r w:rsidRPr="00237BDD">
        <w:rPr>
          <w:sz w:val="24"/>
          <w:szCs w:val="24"/>
        </w:rPr>
        <w:t xml:space="preserve">Подведение итогов закупки: </w:t>
      </w:r>
      <w:r w:rsidR="00237BDD">
        <w:rPr>
          <w:b/>
          <w:color w:val="0000FF"/>
          <w:sz w:val="24"/>
          <w:szCs w:val="24"/>
        </w:rPr>
        <w:t>10</w:t>
      </w:r>
      <w:r w:rsidRPr="00237BDD">
        <w:rPr>
          <w:b/>
          <w:color w:val="0000FF"/>
          <w:sz w:val="24"/>
          <w:szCs w:val="24"/>
        </w:rPr>
        <w:t xml:space="preserve"> </w:t>
      </w:r>
      <w:r w:rsidR="00237BDD">
        <w:rPr>
          <w:b/>
          <w:color w:val="0000FF"/>
          <w:sz w:val="24"/>
          <w:szCs w:val="24"/>
        </w:rPr>
        <w:t>сентября</w:t>
      </w:r>
      <w:r w:rsidRPr="00237BDD">
        <w:rPr>
          <w:b/>
          <w:color w:val="0000FF"/>
          <w:sz w:val="24"/>
          <w:szCs w:val="24"/>
        </w:rPr>
        <w:t xml:space="preserve"> 2026 года</w:t>
      </w:r>
      <w:r w:rsidRPr="00237BDD">
        <w:rPr>
          <w:b/>
          <w:sz w:val="24"/>
          <w:szCs w:val="24"/>
        </w:rPr>
        <w:t>.</w:t>
      </w:r>
    </w:p>
    <w:p w:rsidR="0072453A" w:rsidRPr="00237BDD" w:rsidRDefault="0072453A" w:rsidP="0072453A">
      <w:pPr>
        <w:pStyle w:val="afe"/>
        <w:numPr>
          <w:ilvl w:val="0"/>
          <w:numId w:val="4"/>
        </w:numPr>
        <w:tabs>
          <w:tab w:val="left" w:pos="1080"/>
        </w:tabs>
        <w:spacing w:before="240" w:line="240" w:lineRule="auto"/>
        <w:rPr>
          <w:b/>
          <w:sz w:val="24"/>
          <w:szCs w:val="24"/>
        </w:rPr>
      </w:pPr>
      <w:r w:rsidRPr="00237BDD">
        <w:rPr>
          <w:b/>
          <w:sz w:val="24"/>
          <w:szCs w:val="24"/>
        </w:rPr>
        <w:t>Дата и время окончания срока предоставления участникам закупки разъяснений положений извещения о закупке:</w:t>
      </w:r>
      <w:bookmarkEnd w:id="38"/>
    </w:p>
    <w:p w:rsidR="008B5176" w:rsidRPr="00237BDD" w:rsidRDefault="00237BDD" w:rsidP="008B5176">
      <w:pPr>
        <w:pStyle w:val="Default"/>
        <w:tabs>
          <w:tab w:val="left" w:pos="0"/>
        </w:tabs>
        <w:spacing w:before="120" w:after="120"/>
        <w:ind w:firstLine="567"/>
        <w:jc w:val="both"/>
        <w:rPr>
          <w:b/>
        </w:rPr>
      </w:pPr>
      <w:r>
        <w:rPr>
          <w:b/>
          <w:color w:val="0000FF"/>
        </w:rPr>
        <w:t>07</w:t>
      </w:r>
      <w:r w:rsidR="008B5176" w:rsidRPr="00237BDD">
        <w:rPr>
          <w:b/>
          <w:color w:val="0000FF"/>
        </w:rPr>
        <w:t xml:space="preserve"> </w:t>
      </w:r>
      <w:r>
        <w:rPr>
          <w:b/>
          <w:color w:val="0000FF"/>
        </w:rPr>
        <w:t>сентября</w:t>
      </w:r>
      <w:r w:rsidR="008B5176" w:rsidRPr="00237BDD">
        <w:rPr>
          <w:b/>
          <w:color w:val="0000FF"/>
        </w:rPr>
        <w:t xml:space="preserve"> 2026 года 1</w:t>
      </w:r>
      <w:r w:rsidR="008C1E07" w:rsidRPr="00237BDD">
        <w:rPr>
          <w:b/>
          <w:color w:val="0000FF"/>
        </w:rPr>
        <w:t>7</w:t>
      </w:r>
      <w:r w:rsidR="008B5176" w:rsidRPr="00237BDD">
        <w:rPr>
          <w:b/>
          <w:color w:val="0000FF"/>
        </w:rPr>
        <w:t>:00</w:t>
      </w:r>
      <w:r w:rsidR="008B5176" w:rsidRPr="00237BDD">
        <w:rPr>
          <w:b/>
        </w:rPr>
        <w:t xml:space="preserve"> (время московское).</w:t>
      </w:r>
    </w:p>
    <w:p w:rsidR="008B62FD" w:rsidRPr="0021231A" w:rsidRDefault="008B62FD" w:rsidP="00717562">
      <w:pPr>
        <w:pStyle w:val="afe"/>
        <w:numPr>
          <w:ilvl w:val="0"/>
          <w:numId w:val="4"/>
        </w:numPr>
        <w:tabs>
          <w:tab w:val="left" w:pos="1080"/>
        </w:tabs>
        <w:spacing w:line="240" w:lineRule="auto"/>
        <w:rPr>
          <w:sz w:val="24"/>
          <w:szCs w:val="24"/>
        </w:rPr>
      </w:pPr>
      <w:bookmarkStart w:id="40" w:name="_Ref518554593"/>
      <w:r w:rsidRPr="00237BDD">
        <w:rPr>
          <w:sz w:val="24"/>
          <w:szCs w:val="24"/>
        </w:rPr>
        <w:t xml:space="preserve">Участвовать </w:t>
      </w:r>
      <w:bookmarkEnd w:id="35"/>
      <w:bookmarkEnd w:id="36"/>
      <w:bookmarkEnd w:id="40"/>
      <w:r w:rsidR="008B5176" w:rsidRPr="00237BDD">
        <w:rPr>
          <w:sz w:val="24"/>
          <w:szCs w:val="24"/>
        </w:rPr>
        <w:t xml:space="preserve">в настоящем Запросе цен могут юридические лица, признанные </w:t>
      </w:r>
      <w:r w:rsidR="00717562" w:rsidRPr="00237BDD">
        <w:rPr>
          <w:sz w:val="24"/>
          <w:szCs w:val="24"/>
        </w:rPr>
        <w:t>Победителями предварительного отбора на право заключения соглашений</w:t>
      </w:r>
      <w:r w:rsidR="00717562" w:rsidRPr="00717562">
        <w:rPr>
          <w:sz w:val="24"/>
          <w:szCs w:val="24"/>
        </w:rPr>
        <w:t xml:space="preserve"> об участии в закупочных процедурах на право заключения договоров на оказание услуг по оценке рыночной (и/или иной) стоимости объектов электросетевого хозяйства, недвижимого имущества, земельных участков, ценных бумаг, долей участия, непрофильных активов и иных объектов оценки для нужд ПАО «Россети Центр и Приволжье» (Исполнительного аппарата, филиалов «Владимирэнерго», «Ивэнерго», «Калугаэнерго», «Кировэнерго», «Мариэнерго», «Нижновэнерго», «Рязаньэнерго», «Тулэнерго», «Удмуртэнерго») (публикация в ЕИС </w:t>
      </w:r>
      <w:r w:rsidR="00717562">
        <w:rPr>
          <w:sz w:val="24"/>
          <w:szCs w:val="24"/>
        </w:rPr>
        <w:br/>
      </w:r>
      <w:r w:rsidR="00717562" w:rsidRPr="00717562">
        <w:rPr>
          <w:sz w:val="24"/>
          <w:szCs w:val="24"/>
        </w:rPr>
        <w:t>№ 32615737584), на основании Протокола заседания Закупочной комиссии ПАО «Россети Центр» №0018-ЦП-26-2 от 21.04.2026 и заключившие соответствующие соглашения</w:t>
      </w:r>
      <w:r w:rsidR="0021231A" w:rsidRPr="0021231A">
        <w:rPr>
          <w:sz w:val="24"/>
          <w:szCs w:val="24"/>
        </w:rPr>
        <w:t>.</w:t>
      </w:r>
    </w:p>
    <w:p w:rsidR="00E57110" w:rsidRPr="0021231A" w:rsidRDefault="00E57110" w:rsidP="006E0F55">
      <w:pPr>
        <w:numPr>
          <w:ilvl w:val="0"/>
          <w:numId w:val="4"/>
        </w:numPr>
        <w:tabs>
          <w:tab w:val="left" w:pos="3261"/>
        </w:tabs>
        <w:autoSpaceDE w:val="0"/>
        <w:autoSpaceDN w:val="0"/>
        <w:spacing w:before="40" w:line="240" w:lineRule="auto"/>
        <w:rPr>
          <w:sz w:val="24"/>
          <w:szCs w:val="24"/>
        </w:rPr>
      </w:pPr>
      <w:r w:rsidRPr="0021231A">
        <w:rPr>
          <w:sz w:val="24"/>
          <w:szCs w:val="24"/>
        </w:rPr>
        <w:t xml:space="preserve">Претендовать на победу в </w:t>
      </w:r>
      <w:r w:rsidR="008B62FD" w:rsidRPr="0021231A">
        <w:rPr>
          <w:sz w:val="24"/>
          <w:szCs w:val="24"/>
        </w:rPr>
        <w:t>данном запросе цен</w:t>
      </w:r>
      <w:r w:rsidRPr="0021231A">
        <w:rPr>
          <w:sz w:val="24"/>
          <w:szCs w:val="24"/>
        </w:rPr>
        <w:t xml:space="preserve"> может Участник, от</w:t>
      </w:r>
      <w:r w:rsidR="008B62FD" w:rsidRPr="0021231A">
        <w:rPr>
          <w:sz w:val="24"/>
          <w:szCs w:val="24"/>
        </w:rPr>
        <w:t>вечающий следующим требованиям:</w:t>
      </w:r>
    </w:p>
    <w:p w:rsidR="00717562" w:rsidRPr="00546518" w:rsidRDefault="00717562" w:rsidP="00717562">
      <w:pPr>
        <w:widowControl w:val="0"/>
        <w:numPr>
          <w:ilvl w:val="0"/>
          <w:numId w:val="6"/>
        </w:numPr>
        <w:tabs>
          <w:tab w:val="left" w:pos="0"/>
          <w:tab w:val="left" w:pos="1134"/>
        </w:tabs>
        <w:spacing w:line="264" w:lineRule="auto"/>
        <w:ind w:left="1134"/>
        <w:rPr>
          <w:color w:val="000000"/>
          <w:sz w:val="24"/>
          <w:szCs w:val="24"/>
        </w:rPr>
      </w:pPr>
      <w:bookmarkStart w:id="41" w:name="_Ref306032455"/>
      <w:r w:rsidRPr="00E71A48">
        <w:rPr>
          <w:color w:val="000000"/>
          <w:sz w:val="24"/>
          <w:szCs w:val="24"/>
        </w:rPr>
        <w:t xml:space="preserve">должен </w:t>
      </w:r>
      <w:bookmarkStart w:id="42" w:name="_Ref303669099"/>
      <w:r w:rsidRPr="00E71A48">
        <w:rPr>
          <w:color w:val="000000"/>
          <w:sz w:val="24"/>
          <w:szCs w:val="24"/>
        </w:rPr>
        <w:t xml:space="preserve">обладать гражданской правоспособностью в полном объеме для заключения и </w:t>
      </w:r>
      <w:r w:rsidRPr="00E71A48">
        <w:rPr>
          <w:sz w:val="24"/>
          <w:szCs w:val="24"/>
        </w:rPr>
        <w:t>исполнения</w:t>
      </w:r>
      <w:r w:rsidRPr="00E71A48">
        <w:rPr>
          <w:color w:val="000000"/>
          <w:sz w:val="24"/>
          <w:szCs w:val="24"/>
        </w:rPr>
        <w:t xml:space="preserve"> Договора </w:t>
      </w:r>
      <w:r w:rsidRPr="00546518">
        <w:rPr>
          <w:color w:val="000000"/>
          <w:sz w:val="24"/>
          <w:szCs w:val="24"/>
        </w:rPr>
        <w:t xml:space="preserve">(должен быть зарегистрирован в установленном порядке); </w:t>
      </w:r>
      <w:bookmarkEnd w:id="41"/>
      <w:bookmarkEnd w:id="42"/>
    </w:p>
    <w:p w:rsidR="00717562" w:rsidRPr="0058051C" w:rsidRDefault="00717562" w:rsidP="00717562">
      <w:pPr>
        <w:widowControl w:val="0"/>
        <w:numPr>
          <w:ilvl w:val="0"/>
          <w:numId w:val="6"/>
        </w:numPr>
        <w:tabs>
          <w:tab w:val="left" w:pos="0"/>
          <w:tab w:val="left" w:pos="1134"/>
        </w:tabs>
        <w:spacing w:line="264" w:lineRule="auto"/>
        <w:ind w:left="1134"/>
        <w:rPr>
          <w:bCs/>
          <w:sz w:val="24"/>
          <w:szCs w:val="24"/>
        </w:rPr>
      </w:pPr>
      <w:r w:rsidRPr="00E71A48">
        <w:rPr>
          <w:sz w:val="24"/>
          <w:szCs w:val="24"/>
        </w:rPr>
        <w:t xml:space="preserve">не должен находиться в процессе </w:t>
      </w:r>
      <w:r>
        <w:rPr>
          <w:sz w:val="24"/>
          <w:szCs w:val="24"/>
        </w:rPr>
        <w:t>ликвидации</w:t>
      </w:r>
      <w:r w:rsidRPr="00E71A48">
        <w:rPr>
          <w:sz w:val="24"/>
          <w:szCs w:val="24"/>
        </w:rPr>
        <w:t>, должно отсутствовать решение арбитражного суда о признании Участника банкротом и об открытии конкурсного произ</w:t>
      </w:r>
      <w:r>
        <w:rPr>
          <w:sz w:val="24"/>
          <w:szCs w:val="24"/>
        </w:rPr>
        <w:t>водства, на имущество Участника</w:t>
      </w:r>
      <w:r w:rsidRPr="00E71A48">
        <w:rPr>
          <w:sz w:val="24"/>
          <w:szCs w:val="24"/>
        </w:rPr>
        <w:t xml:space="preserve"> не должен быть наложен арест, экономическая деятельность Участника не должна быть приостановлена </w:t>
      </w:r>
      <w:r w:rsidRPr="006F0EE8">
        <w:rPr>
          <w:sz w:val="24"/>
          <w:szCs w:val="24"/>
        </w:rPr>
        <w:t>(для юридического лица</w:t>
      </w:r>
      <w:r w:rsidRPr="0058051C">
        <w:rPr>
          <w:sz w:val="24"/>
          <w:szCs w:val="24"/>
        </w:rPr>
        <w:t>, индивидуального предпринимателя);</w:t>
      </w:r>
    </w:p>
    <w:p w:rsidR="00717562" w:rsidRPr="0058051C" w:rsidRDefault="00717562" w:rsidP="00717562">
      <w:pPr>
        <w:widowControl w:val="0"/>
        <w:numPr>
          <w:ilvl w:val="0"/>
          <w:numId w:val="6"/>
        </w:numPr>
        <w:tabs>
          <w:tab w:val="left" w:pos="0"/>
          <w:tab w:val="left" w:pos="1134"/>
        </w:tabs>
        <w:spacing w:line="240" w:lineRule="auto"/>
        <w:ind w:left="1134"/>
        <w:rPr>
          <w:color w:val="000000"/>
          <w:sz w:val="24"/>
          <w:szCs w:val="24"/>
        </w:rPr>
      </w:pPr>
      <w:r w:rsidRPr="0058051C">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717562" w:rsidRPr="008728A7" w:rsidRDefault="00717562" w:rsidP="00717562">
      <w:pPr>
        <w:widowControl w:val="0"/>
        <w:numPr>
          <w:ilvl w:val="0"/>
          <w:numId w:val="6"/>
        </w:numPr>
        <w:tabs>
          <w:tab w:val="left" w:pos="0"/>
          <w:tab w:val="left" w:pos="1134"/>
        </w:tabs>
        <w:spacing w:line="264" w:lineRule="auto"/>
        <w:ind w:left="1134"/>
        <w:rPr>
          <w:sz w:val="24"/>
          <w:szCs w:val="24"/>
        </w:rPr>
      </w:pPr>
      <w:r w:rsidRPr="008728A7">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D84589" w:rsidRPr="00717562" w:rsidRDefault="00717562" w:rsidP="00717562">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7" w:history="1">
        <w:r w:rsidRPr="008728A7">
          <w:rPr>
            <w:rStyle w:val="aa"/>
            <w:sz w:val="24"/>
            <w:szCs w:val="24"/>
          </w:rPr>
          <w:t>https://zakupki.gov.ru/epz/dishonestsupplier/search/results.html</w:t>
        </w:r>
      </w:hyperlink>
      <w:r>
        <w:rPr>
          <w:sz w:val="24"/>
          <w:szCs w:val="24"/>
        </w:rPr>
        <w:t>)</w:t>
      </w:r>
      <w:r w:rsidRPr="00D80B34">
        <w:rPr>
          <w:rFonts w:eastAsia="Arial Unicode MS"/>
          <w:sz w:val="24"/>
          <w:szCs w:val="24"/>
        </w:rPr>
        <w:t>.</w:t>
      </w:r>
    </w:p>
    <w:p w:rsidR="00E57110" w:rsidRPr="008728A7" w:rsidRDefault="005C42E5" w:rsidP="006E0F55">
      <w:pPr>
        <w:pStyle w:val="afe"/>
        <w:numPr>
          <w:ilvl w:val="0"/>
          <w:numId w:val="4"/>
        </w:numPr>
        <w:tabs>
          <w:tab w:val="left" w:pos="1080"/>
        </w:tabs>
        <w:spacing w:line="240" w:lineRule="auto"/>
        <w:rPr>
          <w:sz w:val="24"/>
          <w:szCs w:val="24"/>
        </w:rPr>
      </w:pPr>
      <w:bookmarkStart w:id="43" w:name="_Ref307493257"/>
      <w:r w:rsidRPr="008728A7">
        <w:rPr>
          <w:sz w:val="24"/>
          <w:szCs w:val="24"/>
        </w:rPr>
        <w:t>Участник</w:t>
      </w:r>
      <w:r w:rsidR="00E57110" w:rsidRPr="008728A7">
        <w:rPr>
          <w:sz w:val="24"/>
          <w:szCs w:val="24"/>
        </w:rPr>
        <w:t xml:space="preserve"> имеет право подать только одну </w:t>
      </w:r>
      <w:r w:rsidRPr="008728A7">
        <w:rPr>
          <w:sz w:val="24"/>
          <w:szCs w:val="24"/>
        </w:rPr>
        <w:t>Заявку</w:t>
      </w:r>
      <w:r w:rsidR="00E57110" w:rsidRPr="008728A7">
        <w:rPr>
          <w:sz w:val="24"/>
          <w:szCs w:val="24"/>
        </w:rPr>
        <w:t xml:space="preserve">. В случае подачи </w:t>
      </w:r>
      <w:r w:rsidRPr="008728A7">
        <w:rPr>
          <w:sz w:val="24"/>
          <w:szCs w:val="24"/>
        </w:rPr>
        <w:t>Участником</w:t>
      </w:r>
      <w:r w:rsidR="00E57110" w:rsidRPr="008728A7">
        <w:rPr>
          <w:sz w:val="24"/>
          <w:szCs w:val="24"/>
        </w:rPr>
        <w:t xml:space="preserve"> нескольких </w:t>
      </w:r>
      <w:r w:rsidRPr="008728A7">
        <w:rPr>
          <w:sz w:val="24"/>
          <w:szCs w:val="24"/>
        </w:rPr>
        <w:t>Заявок</w:t>
      </w:r>
      <w:r w:rsidR="00E57110" w:rsidRPr="008728A7">
        <w:rPr>
          <w:sz w:val="24"/>
          <w:szCs w:val="24"/>
        </w:rPr>
        <w:t xml:space="preserve"> все они будут отклонены без </w:t>
      </w:r>
      <w:proofErr w:type="gramStart"/>
      <w:r w:rsidR="00E57110" w:rsidRPr="008728A7">
        <w:rPr>
          <w:sz w:val="24"/>
          <w:szCs w:val="24"/>
        </w:rPr>
        <w:t>рассмотрения</w:t>
      </w:r>
      <w:proofErr w:type="gramEnd"/>
      <w:r w:rsidR="00E57110" w:rsidRPr="008728A7">
        <w:rPr>
          <w:sz w:val="24"/>
          <w:szCs w:val="24"/>
        </w:rPr>
        <w:t xml:space="preserve"> по существу.</w:t>
      </w:r>
      <w:bookmarkEnd w:id="43"/>
    </w:p>
    <w:p w:rsidR="0094588A" w:rsidRPr="008728A7" w:rsidRDefault="0094588A" w:rsidP="0094588A">
      <w:pPr>
        <w:pStyle w:val="afe"/>
        <w:numPr>
          <w:ilvl w:val="0"/>
          <w:numId w:val="4"/>
        </w:numPr>
        <w:tabs>
          <w:tab w:val="left" w:pos="1080"/>
        </w:tabs>
        <w:spacing w:line="240" w:lineRule="auto"/>
        <w:rPr>
          <w:sz w:val="24"/>
          <w:szCs w:val="24"/>
        </w:rPr>
      </w:pPr>
      <w:bookmarkStart w:id="44" w:name="_Ref444161569"/>
      <w:bookmarkStart w:id="45" w:name="_Ref444161478"/>
      <w:r w:rsidRPr="008728A7">
        <w:rPr>
          <w:sz w:val="24"/>
          <w:szCs w:val="24"/>
        </w:rPr>
        <w:t>Требования к оформлению заявки:</w:t>
      </w:r>
      <w:r w:rsidR="0026600B" w:rsidRPr="008728A7">
        <w:rPr>
          <w:sz w:val="24"/>
          <w:szCs w:val="24"/>
        </w:rPr>
        <w:t xml:space="preserve"> </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28A7">
        <w:rPr>
          <w:sz w:val="24"/>
          <w:szCs w:val="24"/>
        </w:rPr>
        <w:t>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w:t>
      </w:r>
      <w:r w:rsidRPr="0094588A">
        <w:rPr>
          <w:sz w:val="24"/>
          <w:szCs w:val="24"/>
        </w:rPr>
        <w:t xml:space="preserve">.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8B5176">
        <w:rPr>
          <w:sz w:val="24"/>
          <w:szCs w:val="24"/>
        </w:rPr>
        <w:t>20</w:t>
      </w:r>
      <w:r w:rsidR="006274EC">
        <w:rPr>
          <w:sz w:val="24"/>
          <w:szCs w:val="24"/>
        </w:rPr>
        <w:fldChar w:fldCharType="end"/>
      </w:r>
      <w:r w:rsidRPr="0094588A">
        <w:rPr>
          <w:sz w:val="24"/>
          <w:szCs w:val="24"/>
        </w:rPr>
        <w:t>).</w:t>
      </w:r>
      <w:r w:rsidR="0026600B">
        <w:rPr>
          <w:sz w:val="24"/>
          <w:szCs w:val="24"/>
        </w:rPr>
        <w:t xml:space="preserve"> </w:t>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4"/>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6" w:name="_Ref315706700"/>
      <w:bookmarkEnd w:id="45"/>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6"/>
    </w:p>
    <w:p w:rsidR="00916793" w:rsidRPr="00297B01" w:rsidRDefault="00413C5D" w:rsidP="00A71C2E">
      <w:pPr>
        <w:pStyle w:val="af9"/>
        <w:numPr>
          <w:ilvl w:val="0"/>
          <w:numId w:val="7"/>
        </w:numPr>
        <w:tabs>
          <w:tab w:val="left" w:pos="1134"/>
        </w:tabs>
        <w:spacing w:line="240" w:lineRule="auto"/>
        <w:ind w:left="1134" w:hanging="425"/>
        <w:rPr>
          <w:sz w:val="24"/>
          <w:szCs w:val="24"/>
        </w:rPr>
      </w:pPr>
      <w:r w:rsidRPr="00B03B3C">
        <w:rPr>
          <w:sz w:val="24"/>
          <w:szCs w:val="24"/>
        </w:rPr>
        <w:t>Заявка</w:t>
      </w:r>
      <w:r w:rsidR="00916793" w:rsidRPr="00B03B3C">
        <w:rPr>
          <w:sz w:val="24"/>
          <w:szCs w:val="24"/>
        </w:rPr>
        <w:t xml:space="preserve"> </w:t>
      </w:r>
      <w:r w:rsidR="00A71C2E" w:rsidRPr="00A71C2E">
        <w:rPr>
          <w:sz w:val="24"/>
          <w:szCs w:val="24"/>
        </w:rPr>
        <w:t xml:space="preserve">на оказание услуг с приложением файла копии Заявки, выполненного в редактируемом формате, желательно в формате MS </w:t>
      </w:r>
      <w:proofErr w:type="spellStart"/>
      <w:r w:rsidR="00A71C2E" w:rsidRPr="00A71C2E">
        <w:rPr>
          <w:sz w:val="24"/>
          <w:szCs w:val="24"/>
        </w:rPr>
        <w:t>Excel</w:t>
      </w:r>
      <w:proofErr w:type="spellEnd"/>
      <w:r w:rsidR="00A71C2E" w:rsidRPr="00A71C2E">
        <w:rPr>
          <w:sz w:val="24"/>
          <w:szCs w:val="24"/>
        </w:rPr>
        <w:t xml:space="preserve"> (форма 1);</w:t>
      </w:r>
    </w:p>
    <w:p w:rsidR="009D2CEF" w:rsidRPr="009D2CEF" w:rsidRDefault="009D2CEF" w:rsidP="008C1E07">
      <w:pPr>
        <w:pStyle w:val="af9"/>
        <w:numPr>
          <w:ilvl w:val="0"/>
          <w:numId w:val="7"/>
        </w:numPr>
        <w:tabs>
          <w:tab w:val="left" w:pos="1134"/>
        </w:tabs>
        <w:spacing w:line="240" w:lineRule="auto"/>
        <w:ind w:left="1134" w:hanging="425"/>
        <w:jc w:val="right"/>
        <w:rPr>
          <w:sz w:val="24"/>
          <w:szCs w:val="24"/>
        </w:rPr>
      </w:pPr>
      <w:bookmarkStart w:id="47" w:name="_Ref440279062"/>
      <w:r w:rsidRPr="00297B01">
        <w:rPr>
          <w:i/>
          <w:sz w:val="24"/>
          <w:szCs w:val="24"/>
        </w:rPr>
        <w:t xml:space="preserve">для </w:t>
      </w:r>
      <w:bookmarkEnd w:id="47"/>
      <w:r w:rsidR="00A71C2E" w:rsidRPr="00A71C2E">
        <w:rPr>
          <w:i/>
          <w:sz w:val="24"/>
          <w:szCs w:val="24"/>
        </w:rPr>
        <w:t xml:space="preserve">Участников, зарегистрированных на территории РФ: </w:t>
      </w:r>
      <w:r w:rsidR="00A71C2E" w:rsidRPr="008C1E07">
        <w:rPr>
          <w:sz w:val="24"/>
          <w:szCs w:val="24"/>
        </w:rPr>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00A71C2E" w:rsidRPr="00A71C2E">
        <w:rPr>
          <w:i/>
          <w:sz w:val="24"/>
          <w:szCs w:val="24"/>
        </w:rPr>
        <w:t>;</w:t>
      </w:r>
    </w:p>
    <w:p w:rsidR="009D2CEF" w:rsidRPr="00B95777" w:rsidRDefault="00A71C2E" w:rsidP="00A71C2E">
      <w:pPr>
        <w:pStyle w:val="af9"/>
        <w:numPr>
          <w:ilvl w:val="0"/>
          <w:numId w:val="7"/>
        </w:numPr>
        <w:tabs>
          <w:tab w:val="left" w:pos="1134"/>
        </w:tabs>
        <w:spacing w:line="240" w:lineRule="auto"/>
        <w:ind w:left="1134" w:hanging="425"/>
        <w:rPr>
          <w:sz w:val="24"/>
          <w:szCs w:val="24"/>
        </w:rPr>
      </w:pPr>
      <w:r w:rsidRPr="00A71C2E">
        <w:rPr>
          <w:sz w:val="24"/>
          <w:szCs w:val="24"/>
        </w:rPr>
        <w:t>Приложения к Заявке на оказание услуг: Техническое предложение (Форма 2), График оказания услуг (Форма 3); Согласие с проектом Договора (Форма 4);</w:t>
      </w:r>
    </w:p>
    <w:p w:rsidR="00916793" w:rsidRPr="00B95777" w:rsidRDefault="00A71C2E" w:rsidP="00A71C2E">
      <w:pPr>
        <w:pStyle w:val="af9"/>
        <w:numPr>
          <w:ilvl w:val="0"/>
          <w:numId w:val="7"/>
        </w:numPr>
        <w:tabs>
          <w:tab w:val="left" w:pos="1134"/>
        </w:tabs>
        <w:spacing w:line="240" w:lineRule="auto"/>
        <w:ind w:left="1134" w:hanging="425"/>
        <w:rPr>
          <w:sz w:val="24"/>
          <w:szCs w:val="24"/>
        </w:rPr>
      </w:pPr>
      <w:r w:rsidRPr="00A71C2E">
        <w:rPr>
          <w:sz w:val="24"/>
          <w:szCs w:val="24"/>
          <w:lang w:val="ru-RU"/>
        </w:rPr>
        <w:t>Выписка из Единого реестра субъектов малого и среднего предпринимательства (далее МСП), сформированная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https://rmsp.nalog.ru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A71C2E">
        <w:rPr>
          <w:sz w:val="24"/>
          <w:szCs w:val="24"/>
        </w:rPr>
        <w:t xml:space="preserve">26 </w:t>
      </w:r>
      <w:r w:rsidR="0094588A" w:rsidRPr="00B95777">
        <w:rPr>
          <w:sz w:val="24"/>
          <w:szCs w:val="24"/>
        </w:rPr>
        <w:t>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Заявка должна быть подана на русском языке. Все цены должны быть выражены в рублях</w:t>
      </w:r>
      <w:r w:rsidR="00EA29B4" w:rsidRPr="00B95777">
        <w:rPr>
          <w:sz w:val="24"/>
          <w:szCs w:val="24"/>
        </w:rPr>
        <w:t xml:space="preserve"> РФ</w:t>
      </w:r>
      <w:r w:rsidRPr="00B95777">
        <w:rPr>
          <w:sz w:val="24"/>
          <w:szCs w:val="24"/>
        </w:rPr>
        <w:t>.</w:t>
      </w:r>
    </w:p>
    <w:p w:rsidR="0016674C" w:rsidRDefault="002E19F7" w:rsidP="0016674C">
      <w:pPr>
        <w:pStyle w:val="afe"/>
        <w:numPr>
          <w:ilvl w:val="0"/>
          <w:numId w:val="4"/>
        </w:numPr>
        <w:tabs>
          <w:tab w:val="left" w:pos="1080"/>
        </w:tabs>
        <w:spacing w:line="240" w:lineRule="auto"/>
        <w:rPr>
          <w:sz w:val="24"/>
          <w:szCs w:val="24"/>
        </w:rPr>
      </w:pPr>
      <w:r w:rsidRPr="00B95777">
        <w:rPr>
          <w:sz w:val="24"/>
          <w:szCs w:val="24"/>
        </w:rPr>
        <w:lastRenderedPageBreak/>
        <w:t xml:space="preserve">Организатор запроса цен отклонит </w:t>
      </w:r>
      <w:r w:rsidR="00413C5D" w:rsidRPr="00B95777">
        <w:rPr>
          <w:sz w:val="24"/>
          <w:szCs w:val="24"/>
        </w:rPr>
        <w:t>Заявку</w:t>
      </w:r>
      <w:r w:rsidRPr="00B95777">
        <w:rPr>
          <w:sz w:val="24"/>
          <w:szCs w:val="24"/>
        </w:rPr>
        <w:t xml:space="preserve"> </w:t>
      </w:r>
      <w:r w:rsidR="00AA0B09" w:rsidRPr="00B95777">
        <w:rPr>
          <w:sz w:val="24"/>
          <w:szCs w:val="24"/>
        </w:rPr>
        <w:t>Участника</w:t>
      </w:r>
      <w:r w:rsidRPr="00B95777">
        <w:rPr>
          <w:sz w:val="24"/>
          <w:szCs w:val="24"/>
        </w:rPr>
        <w:t xml:space="preserve"> только на том основании, что предложенная </w:t>
      </w:r>
      <w:r w:rsidR="00AA0B09" w:rsidRPr="00B95777">
        <w:rPr>
          <w:sz w:val="24"/>
          <w:szCs w:val="24"/>
        </w:rPr>
        <w:t>Участником</w:t>
      </w:r>
      <w:r w:rsidRPr="00B95777">
        <w:rPr>
          <w:sz w:val="24"/>
          <w:szCs w:val="24"/>
        </w:rPr>
        <w:t xml:space="preserve"> цена превышает установленную начальную (</w:t>
      </w:r>
      <w:r w:rsidR="009D200F" w:rsidRPr="00B95777">
        <w:rPr>
          <w:sz w:val="24"/>
          <w:szCs w:val="24"/>
        </w:rPr>
        <w:t>максимальную</w:t>
      </w:r>
      <w:r w:rsidRPr="00B95777">
        <w:rPr>
          <w:sz w:val="24"/>
          <w:szCs w:val="24"/>
        </w:rPr>
        <w:t>) цену</w:t>
      </w:r>
      <w:r w:rsidR="00CA30A2" w:rsidRPr="00B95777">
        <w:rPr>
          <w:sz w:val="24"/>
          <w:szCs w:val="24"/>
        </w:rPr>
        <w:t xml:space="preserve"> </w:t>
      </w:r>
      <w:r w:rsidR="007C0F80" w:rsidRPr="00B95777">
        <w:rPr>
          <w:sz w:val="24"/>
          <w:szCs w:val="24"/>
        </w:rPr>
        <w:t xml:space="preserve">Договора </w:t>
      </w:r>
      <w:r w:rsidR="00510B6F" w:rsidRPr="00B6763D">
        <w:rPr>
          <w:sz w:val="24"/>
          <w:szCs w:val="24"/>
          <w:highlight w:val="magenta"/>
        </w:rPr>
        <w:t xml:space="preserve">с </w:t>
      </w:r>
      <w:r w:rsidR="00510B6F">
        <w:rPr>
          <w:sz w:val="24"/>
          <w:szCs w:val="24"/>
          <w:highlight w:val="magenta"/>
        </w:rPr>
        <w:t>учетом</w:t>
      </w:r>
      <w:r w:rsidR="00B51691" w:rsidRPr="00B6763D">
        <w:rPr>
          <w:sz w:val="24"/>
          <w:szCs w:val="24"/>
          <w:highlight w:val="magenta"/>
        </w:rPr>
        <w:t xml:space="preserve"> НДС</w:t>
      </w:r>
      <w:r w:rsidR="00B51691">
        <w:rPr>
          <w:sz w:val="24"/>
          <w:szCs w:val="24"/>
        </w:rPr>
        <w:t xml:space="preserve"> </w:t>
      </w:r>
      <w:r w:rsidR="00E66163" w:rsidRPr="00B95777">
        <w:rPr>
          <w:sz w:val="24"/>
          <w:szCs w:val="24"/>
        </w:rPr>
        <w:t xml:space="preserve">(п. </w:t>
      </w:r>
      <w:r w:rsidR="00E66163" w:rsidRPr="00B95777">
        <w:rPr>
          <w:sz w:val="24"/>
          <w:szCs w:val="24"/>
        </w:rPr>
        <w:fldChar w:fldCharType="begin"/>
      </w:r>
      <w:r w:rsidR="00E66163" w:rsidRPr="00B95777">
        <w:rPr>
          <w:sz w:val="24"/>
          <w:szCs w:val="24"/>
        </w:rPr>
        <w:instrText xml:space="preserve"> REF _Ref440965830 \r \h  \* MERGEFORMAT </w:instrText>
      </w:r>
      <w:r w:rsidR="00E66163" w:rsidRPr="00B95777">
        <w:rPr>
          <w:sz w:val="24"/>
          <w:szCs w:val="24"/>
        </w:rPr>
      </w:r>
      <w:r w:rsidR="00E66163" w:rsidRPr="00B95777">
        <w:rPr>
          <w:sz w:val="24"/>
          <w:szCs w:val="24"/>
        </w:rPr>
        <w:fldChar w:fldCharType="separate"/>
      </w:r>
      <w:r w:rsidR="008B5176">
        <w:rPr>
          <w:sz w:val="24"/>
          <w:szCs w:val="24"/>
        </w:rPr>
        <w:t>14</w:t>
      </w:r>
      <w:r w:rsidR="00E66163" w:rsidRPr="00B95777">
        <w:rPr>
          <w:sz w:val="24"/>
          <w:szCs w:val="24"/>
        </w:rPr>
        <w:fldChar w:fldCharType="end"/>
      </w:r>
      <w:r w:rsidR="00E66163" w:rsidRPr="00B95777">
        <w:rPr>
          <w:sz w:val="24"/>
          <w:szCs w:val="24"/>
        </w:rPr>
        <w:t>)</w:t>
      </w:r>
      <w:r w:rsidRPr="00B95777">
        <w:rPr>
          <w:sz w:val="24"/>
          <w:szCs w:val="24"/>
        </w:rPr>
        <w:t>.</w:t>
      </w:r>
    </w:p>
    <w:p w:rsidR="003D4CBC" w:rsidRPr="00B95777" w:rsidRDefault="003D4CBC" w:rsidP="0016674C">
      <w:pPr>
        <w:pStyle w:val="afe"/>
        <w:numPr>
          <w:ilvl w:val="0"/>
          <w:numId w:val="4"/>
        </w:numPr>
        <w:tabs>
          <w:tab w:val="left" w:pos="1080"/>
        </w:tabs>
        <w:spacing w:line="240" w:lineRule="auto"/>
        <w:rPr>
          <w:sz w:val="24"/>
          <w:szCs w:val="24"/>
        </w:rPr>
      </w:pPr>
      <w:r w:rsidRPr="00B95777">
        <w:rPr>
          <w:sz w:val="24"/>
          <w:szCs w:val="24"/>
        </w:rPr>
        <w:t xml:space="preserve">В случае предоставления ложной информации </w:t>
      </w:r>
      <w:r w:rsidR="00A052FB" w:rsidRPr="00B95777">
        <w:rPr>
          <w:sz w:val="24"/>
          <w:szCs w:val="24"/>
        </w:rPr>
        <w:t>Организатор</w:t>
      </w:r>
      <w:r w:rsidRPr="00B95777">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B95777">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95777" w:rsidRDefault="004304E1" w:rsidP="00A71C2E">
      <w:pPr>
        <w:pStyle w:val="afe"/>
        <w:numPr>
          <w:ilvl w:val="0"/>
          <w:numId w:val="4"/>
        </w:numPr>
        <w:tabs>
          <w:tab w:val="left" w:pos="1080"/>
        </w:tabs>
        <w:spacing w:line="240" w:lineRule="auto"/>
        <w:rPr>
          <w:sz w:val="24"/>
          <w:szCs w:val="24"/>
        </w:rPr>
      </w:pPr>
      <w:bookmarkStart w:id="48" w:name="_Ref440966276"/>
      <w:r w:rsidRPr="00B95777">
        <w:rPr>
          <w:sz w:val="24"/>
          <w:szCs w:val="24"/>
        </w:rPr>
        <w:t xml:space="preserve">Участник в Графике </w:t>
      </w:r>
      <w:r w:rsidR="00A71C2E">
        <w:rPr>
          <w:sz w:val="24"/>
          <w:szCs w:val="24"/>
        </w:rPr>
        <w:t>оказания услуг</w:t>
      </w:r>
      <w:r w:rsidRPr="00B95777">
        <w:rPr>
          <w:sz w:val="24"/>
          <w:szCs w:val="24"/>
        </w:rPr>
        <w:t xml:space="preserve"> (форма 3) – </w:t>
      </w:r>
      <w:r w:rsidR="00A71C2E" w:rsidRPr="00A71C2E">
        <w:rPr>
          <w:sz w:val="24"/>
          <w:szCs w:val="24"/>
        </w:rPr>
        <w:t>условия по срокам оказания услуг, не противоречащие условиям, указанным в Заявке (форма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A71C2E">
        <w:rPr>
          <w:sz w:val="24"/>
          <w:szCs w:val="24"/>
        </w:rPr>
        <w:t>19</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end"/>
      </w:r>
      <w:r w:rsidRPr="00B95777">
        <w:rPr>
          <w:sz w:val="24"/>
          <w:szCs w:val="24"/>
        </w:rPr>
        <w:t>)</w:t>
      </w:r>
      <w:r w:rsidR="00BF5BCE" w:rsidRPr="00B95777">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48"/>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п.</w:t>
      </w:r>
      <w:r w:rsidR="00A71C2E">
        <w:rPr>
          <w:sz w:val="24"/>
          <w:szCs w:val="24"/>
        </w:rPr>
        <w:t xml:space="preserve"> 19</w:t>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A71C2E">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 xml:space="preserve">закупаемого в соответствии с </w:t>
      </w:r>
      <w:r w:rsidR="00A71C2E" w:rsidRPr="00A71C2E">
        <w:rPr>
          <w:sz w:val="24"/>
          <w:szCs w:val="24"/>
        </w:rPr>
        <w:t>Техническим заданием перечня услуг</w:t>
      </w:r>
      <w:r w:rsidRPr="00B95777">
        <w:rPr>
          <w:sz w:val="24"/>
          <w:szCs w:val="24"/>
        </w:rPr>
        <w:t>.</w:t>
      </w:r>
    </w:p>
    <w:p w:rsidR="00F35AF8" w:rsidRDefault="00F35AF8" w:rsidP="00F35AF8">
      <w:pPr>
        <w:pStyle w:val="afe"/>
        <w:numPr>
          <w:ilvl w:val="0"/>
          <w:numId w:val="4"/>
        </w:numPr>
        <w:tabs>
          <w:tab w:val="left" w:pos="1080"/>
        </w:tabs>
        <w:spacing w:line="240" w:lineRule="auto"/>
        <w:rPr>
          <w:sz w:val="24"/>
          <w:szCs w:val="24"/>
        </w:rPr>
      </w:pPr>
      <w:bookmarkStart w:id="49" w:name="_Ref225757361"/>
      <w:bookmarkStart w:id="50" w:name="_Ref440969473"/>
      <w:r w:rsidRPr="002B0C2A">
        <w:rPr>
          <w:sz w:val="24"/>
          <w:szCs w:val="24"/>
        </w:rPr>
        <w:t>До окончания срока подачи заявок (</w:t>
      </w:r>
      <w:r w:rsidR="00AB2E60" w:rsidRPr="002B0C2A">
        <w:rPr>
          <w:sz w:val="24"/>
          <w:szCs w:val="24"/>
        </w:rPr>
        <w:t xml:space="preserve">п. </w:t>
      </w:r>
      <w:r w:rsidR="00A71C2E">
        <w:rPr>
          <w:sz w:val="24"/>
          <w:szCs w:val="24"/>
        </w:rPr>
        <w:t>19</w:t>
      </w:r>
      <w:r w:rsidRPr="002B0C2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2B0C2A">
        <w:rPr>
          <w:bCs/>
          <w:iCs/>
          <w:sz w:val="24"/>
          <w:szCs w:val="24"/>
        </w:rPr>
        <w:t>(</w:t>
      </w:r>
      <w:r w:rsidR="00AB2E60" w:rsidRPr="002B0C2A">
        <w:rPr>
          <w:sz w:val="24"/>
          <w:szCs w:val="24"/>
        </w:rPr>
        <w:t>п.</w:t>
      </w:r>
      <w:r w:rsidR="00A71C2E">
        <w:rPr>
          <w:sz w:val="24"/>
          <w:szCs w:val="24"/>
        </w:rPr>
        <w:t xml:space="preserve"> 19</w:t>
      </w:r>
      <w:r w:rsidRPr="002B0C2A">
        <w:rPr>
          <w:bCs/>
          <w:iCs/>
          <w:sz w:val="24"/>
          <w:szCs w:val="24"/>
        </w:rPr>
        <w:t>)</w:t>
      </w:r>
      <w:r w:rsidRPr="002B0C2A">
        <w:rPr>
          <w:sz w:val="24"/>
          <w:szCs w:val="24"/>
        </w:rPr>
        <w:t xml:space="preserve"> через ЭТП определяется правилами данной системы. После окончания срока подачи Заявок </w:t>
      </w:r>
      <w:r w:rsidRPr="002B0C2A">
        <w:rPr>
          <w:bCs/>
          <w:iCs/>
          <w:sz w:val="24"/>
          <w:szCs w:val="24"/>
        </w:rPr>
        <w:t>(</w:t>
      </w:r>
      <w:r w:rsidR="00AB2E60" w:rsidRPr="002B0C2A">
        <w:rPr>
          <w:sz w:val="24"/>
          <w:szCs w:val="24"/>
        </w:rPr>
        <w:t>п.</w:t>
      </w:r>
      <w:r w:rsidR="00A71C2E">
        <w:rPr>
          <w:sz w:val="24"/>
          <w:szCs w:val="24"/>
        </w:rPr>
        <w:t xml:space="preserve"> 19</w:t>
      </w:r>
      <w:r w:rsidRPr="002B0C2A">
        <w:rPr>
          <w:bCs/>
          <w:iCs/>
          <w:sz w:val="24"/>
          <w:szCs w:val="24"/>
        </w:rPr>
        <w:t>)</w:t>
      </w:r>
      <w:r w:rsidRPr="002B0C2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00A71C2E">
        <w:rPr>
          <w:sz w:val="24"/>
          <w:szCs w:val="24"/>
        </w:rPr>
        <w:t>25</w:t>
      </w:r>
      <w:r w:rsidRPr="002B0C2A">
        <w:rPr>
          <w:sz w:val="24"/>
          <w:szCs w:val="24"/>
        </w:rPr>
        <w:fldChar w:fldCharType="begin"/>
      </w:r>
      <w:r w:rsidRPr="002B0C2A">
        <w:rPr>
          <w:sz w:val="24"/>
          <w:szCs w:val="24"/>
        </w:rPr>
        <w:instrText xml:space="preserve"> REF _Ref444161478 \r \h </w:instrText>
      </w:r>
      <w:r w:rsidR="00B95777" w:rsidRPr="002B0C2A">
        <w:rPr>
          <w:sz w:val="24"/>
          <w:szCs w:val="24"/>
        </w:rPr>
        <w:instrText xml:space="preserve"> \* MERGEFORMAT </w:instrText>
      </w:r>
      <w:r w:rsidRPr="002B0C2A">
        <w:rPr>
          <w:sz w:val="24"/>
          <w:szCs w:val="24"/>
        </w:rPr>
      </w:r>
      <w:r w:rsidRPr="002B0C2A">
        <w:rPr>
          <w:sz w:val="24"/>
          <w:szCs w:val="24"/>
        </w:rPr>
        <w:fldChar w:fldCharType="end"/>
      </w:r>
      <w:r w:rsidRPr="002B0C2A">
        <w:rPr>
          <w:sz w:val="24"/>
          <w:szCs w:val="24"/>
        </w:rPr>
        <w:t>, в письменной форме.</w:t>
      </w:r>
      <w:bookmarkEnd w:id="49"/>
    </w:p>
    <w:p w:rsidR="00011AF5" w:rsidRPr="00E81D8F" w:rsidRDefault="00011AF5" w:rsidP="003451FC">
      <w:pPr>
        <w:pStyle w:val="afe"/>
        <w:numPr>
          <w:ilvl w:val="0"/>
          <w:numId w:val="4"/>
        </w:numPr>
        <w:tabs>
          <w:tab w:val="left" w:pos="1080"/>
        </w:tabs>
        <w:spacing w:line="240" w:lineRule="auto"/>
        <w:rPr>
          <w:sz w:val="24"/>
          <w:szCs w:val="24"/>
        </w:rPr>
      </w:pPr>
      <w:bookmarkStart w:id="51" w:name="_Ref228956692"/>
      <w:r w:rsidRPr="00E81D8F">
        <w:rPr>
          <w:sz w:val="24"/>
          <w:szCs w:val="24"/>
        </w:rPr>
        <w:t xml:space="preserve">Организатор, </w:t>
      </w:r>
      <w:r w:rsidR="003451FC" w:rsidRPr="003451FC">
        <w:rPr>
          <w:sz w:val="24"/>
          <w:szCs w:val="24"/>
        </w:rPr>
        <w:t>по решению Закупочной комиссии, в любой момент до истечения срока приема заявок (п. 19)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r w:rsidRPr="00E81D8F">
        <w:rPr>
          <w:sz w:val="24"/>
          <w:szCs w:val="24"/>
        </w:rPr>
        <w:t>.</w:t>
      </w:r>
      <w:bookmarkEnd w:id="51"/>
    </w:p>
    <w:bookmarkEnd w:id="50"/>
    <w:p w:rsidR="00E57110" w:rsidRPr="006E61DB" w:rsidRDefault="0016674C" w:rsidP="003451FC">
      <w:pPr>
        <w:pStyle w:val="afe"/>
        <w:numPr>
          <w:ilvl w:val="0"/>
          <w:numId w:val="4"/>
        </w:numPr>
        <w:tabs>
          <w:tab w:val="left" w:pos="1080"/>
        </w:tabs>
        <w:spacing w:line="240" w:lineRule="auto"/>
        <w:rPr>
          <w:sz w:val="24"/>
          <w:szCs w:val="24"/>
        </w:rPr>
      </w:pPr>
      <w:r w:rsidRPr="00B95777">
        <w:rPr>
          <w:sz w:val="24"/>
          <w:szCs w:val="24"/>
        </w:rPr>
        <w:t xml:space="preserve">В процессе </w:t>
      </w:r>
      <w:r w:rsidR="003451FC" w:rsidRPr="003451FC">
        <w:rPr>
          <w:sz w:val="24"/>
          <w:szCs w:val="24"/>
        </w:rPr>
        <w:t xml:space="preserve">подготовки Заявки Участники вправе обратиться к Организатору за разъяснениями настоящей Документации. Запросы на разъяснение Документации должны быть направлены через ЭТП. Организатор обязуется ответить на любой запрос разъяснений в срок не позднее 1 (одного) рабочего дня с даты поступления запроса. 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5). Организатор </w:t>
      </w:r>
      <w:r w:rsidR="003451FC" w:rsidRPr="003451FC">
        <w:rPr>
          <w:sz w:val="24"/>
          <w:szCs w:val="24"/>
        </w:rPr>
        <w:lastRenderedPageBreak/>
        <w:t>заканчивает предоставлять ответы на запросы разъяснений в срок, указанный в п. 21 настоящего извещения.</w:t>
      </w:r>
    </w:p>
    <w:p w:rsidR="003B28BD" w:rsidRPr="00B95777" w:rsidRDefault="003B28BD" w:rsidP="003451FC">
      <w:pPr>
        <w:pStyle w:val="afe"/>
        <w:numPr>
          <w:ilvl w:val="0"/>
          <w:numId w:val="4"/>
        </w:numPr>
        <w:tabs>
          <w:tab w:val="left" w:pos="1080"/>
        </w:tabs>
        <w:spacing w:line="240" w:lineRule="auto"/>
        <w:rPr>
          <w:sz w:val="24"/>
          <w:szCs w:val="24"/>
        </w:rPr>
      </w:pPr>
      <w:r w:rsidRPr="00B95777">
        <w:rPr>
          <w:sz w:val="24"/>
          <w:szCs w:val="24"/>
        </w:rPr>
        <w:t xml:space="preserve">Организатор </w:t>
      </w:r>
      <w:r w:rsidR="003451FC" w:rsidRPr="003451FC">
        <w:rPr>
          <w:sz w:val="24"/>
          <w:szCs w:val="24"/>
        </w:rPr>
        <w:t>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При этом копия ответа будет размещена Организатором на официальном сайте, на сайте ЭТП. Такой ответ Организатора имеет силу неотъемлемых дополнений к Документации по запросу цен, если в тексте ответа не будет указано иное. В случае, если разъяснения изменяют Документацию, Организатором будут внесены изменения в Документацию (п. 37) и, при необходимости, осуществлено продление подачи заявок в соответствии с п. 40.</w:t>
      </w:r>
    </w:p>
    <w:p w:rsidR="00431757" w:rsidRPr="00976622" w:rsidRDefault="00431757" w:rsidP="003451FC">
      <w:pPr>
        <w:pStyle w:val="afe"/>
        <w:numPr>
          <w:ilvl w:val="0"/>
          <w:numId w:val="4"/>
        </w:numPr>
        <w:tabs>
          <w:tab w:val="left" w:pos="1080"/>
        </w:tabs>
        <w:spacing w:line="240" w:lineRule="auto"/>
        <w:rPr>
          <w:sz w:val="24"/>
          <w:szCs w:val="24"/>
        </w:rPr>
      </w:pPr>
      <w:bookmarkStart w:id="52" w:name="_Ref440968965"/>
      <w:r w:rsidRPr="00B95777">
        <w:rPr>
          <w:sz w:val="24"/>
          <w:szCs w:val="24"/>
        </w:rPr>
        <w:t xml:space="preserve">При </w:t>
      </w:r>
      <w:bookmarkEnd w:id="52"/>
      <w:r w:rsidR="003451FC" w:rsidRPr="003451FC">
        <w:rPr>
          <w:sz w:val="24"/>
          <w:szCs w:val="24"/>
        </w:rPr>
        <w:t>необходимости Организатор, по решению Закупочной комиссии, имеет право продлевать срок окончания приема Заявок (п. 19). Все Участники, оформившие свое участие в запросе цен через ЭТП, получат соответствующие уведомления в порядке, установленными правилами ЭТП.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закупочной процедуре</w:t>
      </w:r>
      <w:r w:rsidR="00000C5A" w:rsidRPr="00976622">
        <w:rPr>
          <w:sz w:val="24"/>
          <w:szCs w:val="24"/>
        </w:rPr>
        <w:t>.</w:t>
      </w:r>
    </w:p>
    <w:p w:rsidR="007C6E12" w:rsidRPr="00B95777" w:rsidRDefault="007C6E12" w:rsidP="003451FC">
      <w:pPr>
        <w:pStyle w:val="afe"/>
        <w:numPr>
          <w:ilvl w:val="0"/>
          <w:numId w:val="4"/>
        </w:numPr>
        <w:tabs>
          <w:tab w:val="left" w:pos="1080"/>
        </w:tabs>
        <w:spacing w:line="240" w:lineRule="auto"/>
        <w:rPr>
          <w:sz w:val="24"/>
          <w:szCs w:val="24"/>
        </w:rPr>
      </w:pPr>
      <w:r w:rsidRPr="00976622">
        <w:rPr>
          <w:sz w:val="24"/>
          <w:szCs w:val="24"/>
        </w:rPr>
        <w:t xml:space="preserve">Оценка </w:t>
      </w:r>
      <w:r w:rsidR="003451FC" w:rsidRPr="003451FC">
        <w:rPr>
          <w:sz w:val="24"/>
          <w:szCs w:val="24"/>
        </w:rPr>
        <w:t>Заявок осуществляется Закупочной комиссией и иными лицами (экспертами и специалистами), привлеченными 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ПАО «Россети Центр», ПАО «Россети Центр и Приволжье», 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включает отборочную стадию (пункт 42) и оценочную стадию (пункт 43)</w:t>
      </w:r>
      <w:r w:rsidRPr="00B95777">
        <w:rPr>
          <w:sz w:val="24"/>
          <w:szCs w:val="24"/>
        </w:rPr>
        <w:t xml:space="preserve">. </w:t>
      </w:r>
    </w:p>
    <w:p w:rsidR="0000453A" w:rsidRPr="00B95777" w:rsidRDefault="0000453A" w:rsidP="006E0F55">
      <w:pPr>
        <w:pStyle w:val="afe"/>
        <w:numPr>
          <w:ilvl w:val="0"/>
          <w:numId w:val="4"/>
        </w:numPr>
        <w:tabs>
          <w:tab w:val="left" w:pos="1080"/>
        </w:tabs>
        <w:spacing w:line="240" w:lineRule="auto"/>
        <w:rPr>
          <w:sz w:val="24"/>
          <w:szCs w:val="24"/>
          <w:u w:val="single"/>
        </w:rPr>
      </w:pPr>
      <w:bookmarkStart w:id="53" w:name="_Ref440971211"/>
      <w:r w:rsidRPr="00B95777">
        <w:rPr>
          <w:sz w:val="24"/>
          <w:szCs w:val="24"/>
          <w:u w:val="single"/>
        </w:rPr>
        <w:t>Порядок проведения отборочной стадии:</w:t>
      </w:r>
      <w:bookmarkEnd w:id="53"/>
    </w:p>
    <w:p w:rsidR="0000453A" w:rsidRPr="00B957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В рамках отборочной стадии Закупочная комиссия проверяет:</w:t>
      </w:r>
    </w:p>
    <w:p w:rsidR="0000453A" w:rsidRPr="00B95777"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правильность оформления Заявки и </w:t>
      </w:r>
      <w:r w:rsidR="00685203" w:rsidRPr="00B95777">
        <w:rPr>
          <w:sz w:val="24"/>
          <w:szCs w:val="24"/>
        </w:rPr>
        <w:t>её</w:t>
      </w:r>
      <w:r w:rsidRPr="00B95777">
        <w:rPr>
          <w:sz w:val="24"/>
          <w:szCs w:val="24"/>
        </w:rPr>
        <w:t xml:space="preserve"> соответствие требованиям настоящей Документации по существу;</w:t>
      </w:r>
    </w:p>
    <w:p w:rsidR="0000453A" w:rsidRPr="00D86ED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 xml:space="preserve">юридических лиц»; отсутствие отрицательных отзывов о работе Участника; </w:t>
      </w:r>
    </w:p>
    <w:p w:rsidR="0000453A" w:rsidRPr="00825BA5"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D86EDD">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D86EDD">
        <w:rPr>
          <w:sz w:val="24"/>
          <w:szCs w:val="24"/>
        </w:rPr>
        <w:t>Заявки</w:t>
      </w:r>
      <w:proofErr w:type="gramEnd"/>
      <w:r w:rsidRPr="00D86EDD">
        <w:rPr>
          <w:sz w:val="24"/>
          <w:szCs w:val="24"/>
        </w:rPr>
        <w:t xml:space="preserve"> установленной начальной (максимальной) цене Договора</w:t>
      </w:r>
      <w:r w:rsidR="00510B6F">
        <w:rPr>
          <w:sz w:val="24"/>
          <w:szCs w:val="24"/>
          <w:highlight w:val="magenta"/>
        </w:rPr>
        <w:t xml:space="preserve"> </w:t>
      </w:r>
      <w:r w:rsidR="00510B6F" w:rsidRPr="00B6763D">
        <w:rPr>
          <w:sz w:val="24"/>
          <w:szCs w:val="24"/>
          <w:highlight w:val="magenta"/>
        </w:rPr>
        <w:t xml:space="preserve">с </w:t>
      </w:r>
      <w:r w:rsidR="00510B6F">
        <w:rPr>
          <w:sz w:val="24"/>
          <w:szCs w:val="24"/>
          <w:highlight w:val="magenta"/>
        </w:rPr>
        <w:t xml:space="preserve">учетом </w:t>
      </w:r>
      <w:r w:rsidR="00B51691" w:rsidRPr="00B6763D">
        <w:rPr>
          <w:sz w:val="24"/>
          <w:szCs w:val="24"/>
          <w:highlight w:val="magenta"/>
        </w:rPr>
        <w:t>НДС</w:t>
      </w:r>
      <w:r w:rsidR="00221378">
        <w:rPr>
          <w:sz w:val="24"/>
          <w:szCs w:val="24"/>
        </w:rPr>
        <w:t xml:space="preserve"> </w:t>
      </w:r>
      <w:r w:rsidR="00221378" w:rsidRPr="00825BA5">
        <w:rPr>
          <w:sz w:val="24"/>
          <w:szCs w:val="24"/>
        </w:rPr>
        <w:t>и требований по предоставлению национального режима в соответствии с Постановлением правительства РФ №1875</w:t>
      </w:r>
      <w:r w:rsidRPr="00825BA5">
        <w:rPr>
          <w:i/>
          <w:sz w:val="24"/>
          <w:szCs w:val="24"/>
        </w:rPr>
        <w:t>.</w:t>
      </w:r>
    </w:p>
    <w:p w:rsidR="0000453A" w:rsidRPr="00D86EDD" w:rsidRDefault="00A957FA" w:rsidP="003451FC">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4" w:name="_Ref55304419"/>
      <w:r w:rsidRPr="00D86EDD">
        <w:rPr>
          <w:bCs/>
          <w:sz w:val="24"/>
          <w:szCs w:val="24"/>
        </w:rPr>
        <w:t>З</w:t>
      </w:r>
      <w:r w:rsidRPr="00D86EDD">
        <w:rPr>
          <w:sz w:val="24"/>
          <w:szCs w:val="24"/>
        </w:rPr>
        <w:t xml:space="preserve">акупочная </w:t>
      </w:r>
      <w:r w:rsidR="003451FC" w:rsidRPr="003451FC">
        <w:rPr>
          <w:sz w:val="24"/>
          <w:szCs w:val="24"/>
        </w:rPr>
        <w:t xml:space="preserve">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w:t>
      </w:r>
      <w:r w:rsidR="003451FC" w:rsidRPr="003451FC">
        <w:rPr>
          <w:sz w:val="24"/>
          <w:szCs w:val="24"/>
        </w:rPr>
        <w:lastRenderedPageBreak/>
        <w:t>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r w:rsidR="00806C6D" w:rsidRPr="00D86EDD">
        <w:rPr>
          <w:sz w:val="24"/>
          <w:szCs w:val="24"/>
        </w:rPr>
        <w:t>.</w:t>
      </w:r>
    </w:p>
    <w:p w:rsidR="0000453A" w:rsidRPr="00D86ED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86EDD">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CF12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5" w:name="_Ref55307002"/>
      <w:r w:rsidRPr="00D86EDD">
        <w:rPr>
          <w:sz w:val="24"/>
          <w:szCs w:val="24"/>
        </w:rPr>
        <w:t xml:space="preserve">По </w:t>
      </w:r>
      <w:r w:rsidRPr="00CF1277">
        <w:rPr>
          <w:sz w:val="24"/>
          <w:szCs w:val="24"/>
        </w:rPr>
        <w:t>результатам проведения отборочной стадии Закупочная комиссия отклонит Заявки, которые</w:t>
      </w:r>
      <w:r w:rsidR="0094588A" w:rsidRPr="00CF1277">
        <w:rPr>
          <w:sz w:val="24"/>
          <w:szCs w:val="24"/>
        </w:rPr>
        <w:t xml:space="preserve"> не соответствуют установленным в настоящей Документации одному либо нескольким отборочным критериям</w:t>
      </w:r>
      <w:r w:rsidRPr="00CF1277">
        <w:rPr>
          <w:sz w:val="24"/>
          <w:szCs w:val="24"/>
        </w:rPr>
        <w:t>:</w:t>
      </w:r>
      <w:bookmarkEnd w:id="54"/>
      <w:bookmarkEnd w:id="55"/>
    </w:p>
    <w:p w:rsidR="00C05DDB" w:rsidRPr="00CF1277"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CF1277">
        <w:rPr>
          <w:sz w:val="24"/>
          <w:szCs w:val="24"/>
        </w:rPr>
        <w:t>поданы с нарушением порядка подачи Заявок, установленного в настоящей документации;</w:t>
      </w:r>
    </w:p>
    <w:p w:rsidR="0000453A" w:rsidRPr="00825BA5"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825BA5">
        <w:rPr>
          <w:sz w:val="24"/>
          <w:szCs w:val="24"/>
        </w:rPr>
        <w:t xml:space="preserve">заявка участника </w:t>
      </w:r>
      <w:r w:rsidRPr="00C57863">
        <w:rPr>
          <w:sz w:val="24"/>
          <w:szCs w:val="24"/>
        </w:rPr>
        <w:t xml:space="preserve">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C57863">
        <w:rPr>
          <w:sz w:val="24"/>
          <w:szCs w:val="24"/>
        </w:rPr>
        <w:t>в</w:t>
      </w:r>
      <w:r w:rsidR="000C758B" w:rsidRPr="00C57863">
        <w:rPr>
          <w:sz w:val="24"/>
          <w:szCs w:val="24"/>
        </w:rPr>
        <w:t xml:space="preserve"> том числе в части соблюдения требований по </w:t>
      </w:r>
      <w:r w:rsidR="00012FC7" w:rsidRPr="00C57863">
        <w:rPr>
          <w:sz w:val="24"/>
          <w:szCs w:val="24"/>
        </w:rPr>
        <w:t>п</w:t>
      </w:r>
      <w:r w:rsidR="000C758B" w:rsidRPr="00C57863">
        <w:rPr>
          <w:sz w:val="24"/>
          <w:szCs w:val="24"/>
        </w:rPr>
        <w:t>редоставлению национального</w:t>
      </w:r>
      <w:r w:rsidR="000C758B" w:rsidRPr="00825BA5">
        <w:rPr>
          <w:sz w:val="24"/>
          <w:szCs w:val="24"/>
        </w:rPr>
        <w:t xml:space="preserve"> режима в соответствии с Постановлением правительства РФ №1875</w:t>
      </w:r>
      <w:r w:rsidR="0000453A" w:rsidRPr="00825BA5">
        <w:rPr>
          <w:sz w:val="24"/>
          <w:szCs w:val="24"/>
        </w:rPr>
        <w:t>;</w:t>
      </w:r>
    </w:p>
    <w:p w:rsidR="00CA30A2" w:rsidRPr="00CF1277"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825BA5">
        <w:rPr>
          <w:sz w:val="24"/>
          <w:szCs w:val="24"/>
        </w:rPr>
        <w:t>имеют</w:t>
      </w:r>
      <w:r w:rsidR="00CA30A2" w:rsidRPr="00825BA5">
        <w:rPr>
          <w:sz w:val="24"/>
          <w:szCs w:val="24"/>
        </w:rPr>
        <w:t xml:space="preserve"> цен</w:t>
      </w:r>
      <w:r w:rsidRPr="00825BA5">
        <w:rPr>
          <w:sz w:val="24"/>
          <w:szCs w:val="24"/>
        </w:rPr>
        <w:t>у</w:t>
      </w:r>
      <w:r w:rsidR="00CA30A2" w:rsidRPr="00825BA5">
        <w:rPr>
          <w:sz w:val="24"/>
          <w:szCs w:val="24"/>
        </w:rPr>
        <w:t xml:space="preserve"> Заявки</w:t>
      </w:r>
      <w:r w:rsidRPr="00825BA5">
        <w:rPr>
          <w:sz w:val="24"/>
          <w:szCs w:val="24"/>
        </w:rPr>
        <w:t>,</w:t>
      </w:r>
      <w:r w:rsidR="00CA30A2" w:rsidRPr="00825BA5">
        <w:rPr>
          <w:sz w:val="24"/>
          <w:szCs w:val="24"/>
        </w:rPr>
        <w:t xml:space="preserve"> превыша</w:t>
      </w:r>
      <w:r w:rsidRPr="00825BA5">
        <w:rPr>
          <w:sz w:val="24"/>
          <w:szCs w:val="24"/>
        </w:rPr>
        <w:t>ющую</w:t>
      </w:r>
      <w:r w:rsidR="00CA30A2" w:rsidRPr="00825BA5">
        <w:rPr>
          <w:sz w:val="24"/>
          <w:szCs w:val="24"/>
        </w:rPr>
        <w:t xml:space="preserve"> начальную (</w:t>
      </w:r>
      <w:r w:rsidR="009D200F" w:rsidRPr="00825BA5">
        <w:rPr>
          <w:sz w:val="24"/>
          <w:szCs w:val="24"/>
        </w:rPr>
        <w:t>максимальную</w:t>
      </w:r>
      <w:r w:rsidR="00CA30A2" w:rsidRPr="00CF1277">
        <w:rPr>
          <w:sz w:val="24"/>
          <w:szCs w:val="24"/>
        </w:rPr>
        <w:t>) цену</w:t>
      </w:r>
      <w:r w:rsidR="00693173" w:rsidRPr="00CF1277">
        <w:rPr>
          <w:sz w:val="24"/>
          <w:szCs w:val="24"/>
        </w:rPr>
        <w:t xml:space="preserve"> Договора</w:t>
      </w:r>
      <w:r w:rsidR="00221378">
        <w:rPr>
          <w:sz w:val="24"/>
          <w:szCs w:val="24"/>
        </w:rPr>
        <w:t xml:space="preserve"> </w:t>
      </w:r>
      <w:r w:rsidR="00510B6F" w:rsidRPr="00B6763D">
        <w:rPr>
          <w:sz w:val="24"/>
          <w:szCs w:val="24"/>
          <w:highlight w:val="magenta"/>
        </w:rPr>
        <w:t xml:space="preserve">с </w:t>
      </w:r>
      <w:r w:rsidR="00510B6F">
        <w:rPr>
          <w:sz w:val="24"/>
          <w:szCs w:val="24"/>
          <w:highlight w:val="magenta"/>
        </w:rPr>
        <w:t>учетом</w:t>
      </w:r>
      <w:r w:rsidR="00221378" w:rsidRPr="00221378">
        <w:rPr>
          <w:sz w:val="24"/>
          <w:szCs w:val="24"/>
          <w:highlight w:val="magenta"/>
        </w:rPr>
        <w:t xml:space="preserve"> НДС</w:t>
      </w:r>
      <w:r w:rsidR="00CA30A2" w:rsidRPr="00CF1277">
        <w:rPr>
          <w:sz w:val="24"/>
          <w:szCs w:val="24"/>
        </w:rPr>
        <w:t>;</w:t>
      </w:r>
    </w:p>
    <w:p w:rsidR="0000453A" w:rsidRPr="00B95777"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B95777">
        <w:rPr>
          <w:sz w:val="24"/>
          <w:szCs w:val="24"/>
        </w:rPr>
        <w:t>;</w:t>
      </w:r>
    </w:p>
    <w:p w:rsidR="000850D1" w:rsidRPr="00B95777"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rPr>
        <w:t>содержат недостоверные сведения</w:t>
      </w:r>
      <w:r w:rsidR="00AA12FE" w:rsidRPr="00B95777">
        <w:rPr>
          <w:sz w:val="24"/>
          <w:szCs w:val="24"/>
        </w:rPr>
        <w:t>.</w:t>
      </w:r>
    </w:p>
    <w:p w:rsidR="0000453A" w:rsidRPr="00FF4872" w:rsidRDefault="0000453A" w:rsidP="003451FC">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6" w:name="_Ref469063154"/>
      <w:r w:rsidRPr="00B95777">
        <w:rPr>
          <w:sz w:val="24"/>
          <w:szCs w:val="24"/>
        </w:rPr>
        <w:t xml:space="preserve">При </w:t>
      </w:r>
      <w:r w:rsidR="003451FC" w:rsidRPr="003451FC">
        <w:rPr>
          <w:sz w:val="24"/>
          <w:szCs w:val="24"/>
        </w:rPr>
        <w:t>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или документов (представлении фальсифицированных документов), приведенных в составе Заявки, Заявка участника будет отклонена</w:t>
      </w:r>
      <w:r w:rsidRPr="00FF4872">
        <w:rPr>
          <w:sz w:val="24"/>
          <w:szCs w:val="24"/>
        </w:rPr>
        <w:t>.</w:t>
      </w:r>
      <w:bookmarkEnd w:id="56"/>
      <w:r w:rsidRPr="00FF4872">
        <w:rPr>
          <w:sz w:val="24"/>
          <w:szCs w:val="24"/>
        </w:rPr>
        <w:t xml:space="preserve">  </w:t>
      </w:r>
    </w:p>
    <w:p w:rsidR="000850D1" w:rsidRPr="00FF4872"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440971505"/>
      <w:r w:rsidRPr="00FF4872">
        <w:rPr>
          <w:sz w:val="24"/>
          <w:szCs w:val="24"/>
          <w:lang w:val="x-none"/>
        </w:rPr>
        <w:t>Заявка Участника будет отклонена на основании отрицательного заключения службы безопасности Заказчика</w:t>
      </w:r>
      <w:r w:rsidR="007E2B16" w:rsidRPr="00FF4872">
        <w:rPr>
          <w:sz w:val="24"/>
          <w:szCs w:val="24"/>
        </w:rPr>
        <w:t>.</w:t>
      </w:r>
    </w:p>
    <w:p w:rsidR="00CA3A51" w:rsidRPr="00331BB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FF4872">
        <w:rPr>
          <w:sz w:val="24"/>
          <w:szCs w:val="24"/>
        </w:rPr>
        <w:t xml:space="preserve">Рассмотрение ценовых предложений осуществляется в части </w:t>
      </w:r>
      <w:proofErr w:type="spellStart"/>
      <w:r w:rsidRPr="00FF4872">
        <w:rPr>
          <w:sz w:val="24"/>
          <w:szCs w:val="24"/>
        </w:rPr>
        <w:t>непревышения</w:t>
      </w:r>
      <w:proofErr w:type="spellEnd"/>
      <w:r w:rsidRPr="00FF4872">
        <w:rPr>
          <w:sz w:val="24"/>
          <w:szCs w:val="24"/>
        </w:rPr>
        <w:t xml:space="preserve"> ценового предложения участника начальной (максимальной) цены договора, а также </w:t>
      </w:r>
      <w:proofErr w:type="spellStart"/>
      <w:r w:rsidRPr="00FF4872">
        <w:rPr>
          <w:sz w:val="24"/>
          <w:szCs w:val="24"/>
        </w:rPr>
        <w:t>непревышения</w:t>
      </w:r>
      <w:proofErr w:type="spellEnd"/>
      <w:r w:rsidRPr="00FF4872">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684357" w:rsidRPr="00FF4872">
        <w:rPr>
          <w:sz w:val="24"/>
          <w:szCs w:val="24"/>
        </w:rPr>
        <w:t>непревышения</w:t>
      </w:r>
      <w:proofErr w:type="spellEnd"/>
      <w:r w:rsidR="00684357" w:rsidRPr="00FF4872">
        <w:rPr>
          <w:sz w:val="24"/>
          <w:szCs w:val="24"/>
        </w:rPr>
        <w:t xml:space="preserve"> участником при </w:t>
      </w:r>
      <w:r w:rsidR="00684357" w:rsidRPr="00331BBD">
        <w:rPr>
          <w:sz w:val="24"/>
          <w:szCs w:val="24"/>
        </w:rPr>
        <w:t xml:space="preserve">проведении переторжки единичных расценок либо отдельных стоимостных позиций, первоначально представленных в заявке, </w:t>
      </w:r>
      <w:r w:rsidRPr="00331BBD">
        <w:rPr>
          <w:sz w:val="24"/>
          <w:szCs w:val="24"/>
        </w:rPr>
        <w:t xml:space="preserve">соответствия установленным требованиям </w:t>
      </w:r>
      <w:r w:rsidR="00B51691" w:rsidRPr="00331BB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31BBD">
        <w:rPr>
          <w:sz w:val="24"/>
          <w:szCs w:val="24"/>
        </w:rPr>
        <w:t xml:space="preserve"> и др</w:t>
      </w:r>
      <w:r w:rsidRPr="00331BBD">
        <w:rPr>
          <w:sz w:val="24"/>
          <w:szCs w:val="24"/>
        </w:rPr>
        <w:t>.</w:t>
      </w:r>
    </w:p>
    <w:p w:rsidR="0000453A" w:rsidRPr="00FF4872" w:rsidRDefault="00D92DE0" w:rsidP="006E0F55">
      <w:pPr>
        <w:pStyle w:val="afe"/>
        <w:numPr>
          <w:ilvl w:val="0"/>
          <w:numId w:val="4"/>
        </w:numPr>
        <w:tabs>
          <w:tab w:val="left" w:pos="1080"/>
        </w:tabs>
        <w:spacing w:line="240" w:lineRule="auto"/>
        <w:rPr>
          <w:sz w:val="24"/>
          <w:szCs w:val="24"/>
        </w:rPr>
      </w:pPr>
      <w:bookmarkStart w:id="58" w:name="_Ref516150028"/>
      <w:r w:rsidRPr="00FF4872">
        <w:rPr>
          <w:sz w:val="24"/>
          <w:szCs w:val="24"/>
          <w:u w:val="single"/>
        </w:rPr>
        <w:lastRenderedPageBreak/>
        <w:t>Порядок проведения оценочной стадии:</w:t>
      </w:r>
      <w:bookmarkEnd w:id="57"/>
      <w:bookmarkEnd w:id="58"/>
    </w:p>
    <w:p w:rsidR="00DF6641" w:rsidRPr="00DF6641" w:rsidRDefault="00D92DE0" w:rsidP="00184D8C">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В рамках </w:t>
      </w:r>
      <w:r w:rsidR="003451FC" w:rsidRPr="003451FC">
        <w:rPr>
          <w:sz w:val="24"/>
          <w:szCs w:val="24"/>
        </w:rPr>
        <w:t>оценочной стадии Закупочная комиссия оценивает и сопоставляет Заявки, допущенные к оценочной стадии, и проводит их ранжирование по степени предпочтительности для Заказчика исходя из цены Заявки с учетом 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43 Извещения о проведении запроса цен).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  Единственным критерием для определения лучшей Заявки запроса цен и Участника, чья Заявка признана лучшей (далее – Победителя) является наименьшая цена Заявки с учетом НДС, при условии соответствия Заявки и самого Участника требованиям настоящей Документации</w:t>
      </w:r>
      <w:r w:rsidRPr="00FF4872">
        <w:rPr>
          <w:sz w:val="24"/>
          <w:szCs w:val="24"/>
        </w:rPr>
        <w:t>.</w:t>
      </w:r>
    </w:p>
    <w:p w:rsidR="00E76C1E" w:rsidRPr="00B95777" w:rsidRDefault="00D92DE0" w:rsidP="00184D8C">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Наивысшее место в итоговой </w:t>
      </w:r>
      <w:proofErr w:type="spellStart"/>
      <w:r w:rsidR="00184D8C" w:rsidRPr="00184D8C">
        <w:rPr>
          <w:sz w:val="24"/>
          <w:szCs w:val="24"/>
        </w:rPr>
        <w:t>ранжировке</w:t>
      </w:r>
      <w:proofErr w:type="spellEnd"/>
      <w:r w:rsidR="00184D8C" w:rsidRPr="00184D8C">
        <w:rPr>
          <w:sz w:val="24"/>
          <w:szCs w:val="24"/>
        </w:rPr>
        <w:t xml:space="preserve"> получает Заявка, имеющая наименьшую цену, сформированную посредством функционала ЭТП. </w:t>
      </w:r>
      <w:proofErr w:type="spellStart"/>
      <w:r w:rsidR="00184D8C" w:rsidRPr="00184D8C">
        <w:rPr>
          <w:sz w:val="24"/>
          <w:szCs w:val="24"/>
        </w:rPr>
        <w:t>Ранжировка</w:t>
      </w:r>
      <w:proofErr w:type="spellEnd"/>
      <w:r w:rsidR="00184D8C" w:rsidRPr="00184D8C">
        <w:rPr>
          <w:sz w:val="24"/>
          <w:szCs w:val="24"/>
        </w:rPr>
        <w:t xml:space="preserve"> Заявок осуществляется в порядке увеличения цен Заявок (чем выше цена, тем ниже место) с учетом соблюдения требований по Предоставлению национального режима в соответствии с Постановлением правительства РФ №1875. В случае, если цена Заявки двух или нескольких Участников одинакова, при </w:t>
      </w:r>
      <w:proofErr w:type="spellStart"/>
      <w:r w:rsidR="00184D8C" w:rsidRPr="00184D8C">
        <w:rPr>
          <w:sz w:val="24"/>
          <w:szCs w:val="24"/>
        </w:rPr>
        <w:t>ранжировке</w:t>
      </w:r>
      <w:proofErr w:type="spellEnd"/>
      <w:r w:rsidR="00184D8C" w:rsidRPr="00184D8C">
        <w:rPr>
          <w:sz w:val="24"/>
          <w:szCs w:val="24"/>
        </w:rPr>
        <w:t xml:space="preserve"> Заявок более высокое место (меньший порядковый номер) присваивается Заявке, которая поступила ранее других заявок</w:t>
      </w:r>
      <w:r w:rsidR="00F803EC" w:rsidRPr="00B95777">
        <w:rPr>
          <w:sz w:val="24"/>
          <w:szCs w:val="24"/>
        </w:rPr>
        <w:t>.</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59"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59"/>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8B5176">
        <w:rPr>
          <w:sz w:val="24"/>
          <w:szCs w:val="24"/>
        </w:rPr>
        <w:t>45.3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w:t>
      </w:r>
      <w:r w:rsidRPr="00331BBD">
        <w:rPr>
          <w:sz w:val="24"/>
          <w:szCs w:val="24"/>
        </w:rPr>
        <w:lastRenderedPageBreak/>
        <w:t>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0" w:name="_Ref188363562"/>
      <w:r w:rsidRPr="00331BBD">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0"/>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1" w:name="_Ref188364709"/>
      <w:r w:rsidRPr="00331BB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1"/>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2"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2"/>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3"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3"/>
      <w:r w:rsidRPr="00331BBD">
        <w:rPr>
          <w:sz w:val="24"/>
          <w:szCs w:val="24"/>
        </w:rPr>
        <w:t xml:space="preserve"> </w:t>
      </w:r>
    </w:p>
    <w:p w:rsidR="000C758B" w:rsidRPr="00331BBD" w:rsidRDefault="000C758B" w:rsidP="00184D8C">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w:t>
      </w:r>
      <w:r w:rsidR="00184D8C" w:rsidRPr="00184D8C">
        <w:rPr>
          <w:sz w:val="24"/>
          <w:szCs w:val="24"/>
        </w:rPr>
        <w:t>иное не предусмотрено мерами, принятыми Правительством Российской Федерации, положения п. 44.3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8B5176">
        <w:rPr>
          <w:sz w:val="24"/>
          <w:szCs w:val="24"/>
        </w:rPr>
        <w:t>а)</w:t>
      </w:r>
      <w:r w:rsidRPr="00331BBD">
        <w:rPr>
          <w:b/>
          <w:bCs/>
          <w:sz w:val="24"/>
          <w:szCs w:val="24"/>
        </w:rPr>
        <w:fldChar w:fldCharType="end"/>
      </w:r>
      <w:r w:rsidRPr="00331BBD">
        <w:rPr>
          <w:sz w:val="24"/>
          <w:szCs w:val="24"/>
        </w:rPr>
        <w:t xml:space="preserve"> п. </w:t>
      </w:r>
      <w:r w:rsidR="00184D8C">
        <w:rPr>
          <w:sz w:val="24"/>
          <w:szCs w:val="24"/>
        </w:rPr>
        <w:t>44.3</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8B5176">
        <w:rPr>
          <w:sz w:val="24"/>
          <w:szCs w:val="24"/>
        </w:rPr>
        <w:t>б)</w:t>
      </w:r>
      <w:r w:rsidRPr="00331BBD">
        <w:rPr>
          <w:b/>
          <w:bCs/>
          <w:sz w:val="24"/>
          <w:szCs w:val="24"/>
        </w:rPr>
        <w:fldChar w:fldCharType="end"/>
      </w:r>
      <w:r w:rsidRPr="00331BBD">
        <w:rPr>
          <w:sz w:val="24"/>
          <w:szCs w:val="24"/>
        </w:rPr>
        <w:t xml:space="preserve"> п. </w:t>
      </w:r>
      <w:r w:rsidRPr="00184D8C">
        <w:rPr>
          <w:bCs/>
          <w:sz w:val="24"/>
          <w:szCs w:val="24"/>
        </w:rPr>
        <w:fldChar w:fldCharType="begin"/>
      </w:r>
      <w:r w:rsidRPr="00184D8C">
        <w:rPr>
          <w:sz w:val="24"/>
          <w:szCs w:val="24"/>
        </w:rPr>
        <w:instrText xml:space="preserve"> REF _Ref188363562 \r \h  \* MERGEFORMAT </w:instrText>
      </w:r>
      <w:r w:rsidRPr="00184D8C">
        <w:rPr>
          <w:bCs/>
          <w:sz w:val="24"/>
          <w:szCs w:val="24"/>
        </w:rPr>
      </w:r>
      <w:r w:rsidRPr="00184D8C">
        <w:rPr>
          <w:bCs/>
          <w:sz w:val="24"/>
          <w:szCs w:val="24"/>
        </w:rPr>
        <w:fldChar w:fldCharType="end"/>
      </w:r>
      <w:r w:rsidR="00184D8C" w:rsidRPr="00184D8C">
        <w:rPr>
          <w:bCs/>
          <w:sz w:val="24"/>
          <w:szCs w:val="24"/>
        </w:rPr>
        <w:t>44.3</w:t>
      </w:r>
      <w:r w:rsidRPr="00331BBD">
        <w:rPr>
          <w:sz w:val="24"/>
          <w:szCs w:val="24"/>
        </w:rPr>
        <w:t xml:space="preserve"> документации ограничение закупок товара, не допускаются:</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sz w:val="24"/>
          <w:szCs w:val="24"/>
        </w:rPr>
        <w:lastRenderedPageBreak/>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8B5176">
        <w:rPr>
          <w:sz w:val="24"/>
          <w:szCs w:val="24"/>
        </w:rPr>
        <w:t>в)</w:t>
      </w:r>
      <w:r w:rsidRPr="00331BBD">
        <w:rPr>
          <w:sz w:val="24"/>
          <w:szCs w:val="24"/>
        </w:rPr>
        <w:fldChar w:fldCharType="end"/>
      </w:r>
      <w:r w:rsidRPr="00331BBD">
        <w:rPr>
          <w:sz w:val="24"/>
          <w:szCs w:val="24"/>
        </w:rPr>
        <w:t xml:space="preserve"> п. </w:t>
      </w:r>
      <w:r w:rsidR="00CB3973" w:rsidRPr="00184D8C">
        <w:rPr>
          <w:bCs/>
          <w:sz w:val="24"/>
          <w:szCs w:val="24"/>
        </w:rPr>
        <w:t>44.3</w:t>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4" w:name="_Ref188364967"/>
      <w:r w:rsidRPr="00331BB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4"/>
      <w:r w:rsidRPr="00331BBD">
        <w:rPr>
          <w:sz w:val="24"/>
          <w:szCs w:val="24"/>
        </w:rPr>
        <w:t xml:space="preserve">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в случае заключения договора с участником закупки, указанным в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8B5176">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8B5176">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8B5176">
        <w:rPr>
          <w:sz w:val="24"/>
          <w:szCs w:val="24"/>
        </w:rPr>
        <w:t>а)</w:t>
      </w:r>
      <w:r w:rsidRPr="00331BBD">
        <w:rPr>
          <w:sz w:val="24"/>
          <w:szCs w:val="24"/>
        </w:rPr>
        <w:fldChar w:fldCharType="end"/>
      </w:r>
      <w:r w:rsidRPr="00331BBD">
        <w:rPr>
          <w:sz w:val="24"/>
          <w:szCs w:val="24"/>
        </w:rPr>
        <w:t xml:space="preserve"> п. </w:t>
      </w:r>
      <w:r w:rsidR="00CB3973" w:rsidRPr="00184D8C">
        <w:rPr>
          <w:bCs/>
          <w:sz w:val="24"/>
          <w:szCs w:val="24"/>
        </w:rPr>
        <w:t>44.3</w:t>
      </w:r>
      <w:r w:rsidR="00CB3973">
        <w:rPr>
          <w:bCs/>
          <w:sz w:val="24"/>
          <w:szCs w:val="24"/>
        </w:rPr>
        <w:t xml:space="preserve"> </w:t>
      </w:r>
      <w:r w:rsidRPr="00331BBD">
        <w:rPr>
          <w:sz w:val="24"/>
          <w:szCs w:val="24"/>
        </w:rPr>
        <w:t>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4"/>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442193">
      <w:pPr>
        <w:pStyle w:val="afff1"/>
        <w:numPr>
          <w:ilvl w:val="0"/>
          <w:numId w:val="34"/>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A441A4">
        <w:rPr>
          <w:sz w:val="24"/>
          <w:szCs w:val="24"/>
        </w:rPr>
        <w:fldChar w:fldCharType="begin"/>
      </w:r>
      <w:r w:rsidRPr="00331BBD">
        <w:rPr>
          <w:sz w:val="24"/>
          <w:szCs w:val="24"/>
        </w:rPr>
        <w:instrText xml:space="preserve"> REF _Ref188364718 \r \h  \* MERGEFORMAT </w:instrText>
      </w:r>
      <w:r w:rsidRPr="00A441A4">
        <w:rPr>
          <w:sz w:val="24"/>
          <w:szCs w:val="24"/>
        </w:rPr>
      </w:r>
      <w:r w:rsidRPr="00A441A4">
        <w:rPr>
          <w:sz w:val="24"/>
          <w:szCs w:val="24"/>
        </w:rPr>
        <w:fldChar w:fldCharType="separate"/>
      </w:r>
      <w:r w:rsidR="008B5176">
        <w:rPr>
          <w:sz w:val="24"/>
          <w:szCs w:val="24"/>
        </w:rPr>
        <w:t>б)</w:t>
      </w:r>
      <w:r w:rsidRPr="00A441A4">
        <w:rPr>
          <w:sz w:val="24"/>
          <w:szCs w:val="24"/>
        </w:rPr>
        <w:fldChar w:fldCharType="end"/>
      </w:r>
      <w:r w:rsidRPr="00331BBD">
        <w:rPr>
          <w:sz w:val="24"/>
          <w:szCs w:val="24"/>
        </w:rPr>
        <w:t xml:space="preserve"> п. </w:t>
      </w:r>
      <w:r w:rsidR="00CB3973" w:rsidRPr="00184D8C">
        <w:rPr>
          <w:bCs/>
          <w:sz w:val="24"/>
          <w:szCs w:val="24"/>
        </w:rPr>
        <w:t>44.3</w:t>
      </w:r>
      <w:r w:rsidRPr="00A441A4">
        <w:rPr>
          <w:sz w:val="24"/>
          <w:szCs w:val="24"/>
        </w:rPr>
        <w:fldChar w:fldCharType="begin"/>
      </w:r>
      <w:r w:rsidRPr="00331BBD">
        <w:rPr>
          <w:sz w:val="24"/>
          <w:szCs w:val="24"/>
        </w:rPr>
        <w:instrText xml:space="preserve"> REF _Ref188363562 \r \h  \* MERGEFORMAT </w:instrText>
      </w:r>
      <w:r w:rsidRPr="00A441A4">
        <w:rPr>
          <w:sz w:val="24"/>
          <w:szCs w:val="24"/>
        </w:rPr>
      </w:r>
      <w:r w:rsidRPr="00A441A4">
        <w:rPr>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5"/>
        </w:numPr>
        <w:spacing w:line="288" w:lineRule="atLeast"/>
        <w:ind w:left="1701" w:firstLine="426"/>
        <w:jc w:val="both"/>
      </w:pPr>
      <w:r w:rsidRPr="00331BBD">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31BBD" w:rsidRDefault="000C758B" w:rsidP="00442193">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8B5176">
        <w:rPr>
          <w:sz w:val="24"/>
          <w:szCs w:val="24"/>
        </w:rPr>
        <w:t>в)</w:t>
      </w:r>
      <w:r w:rsidRPr="00331BBD">
        <w:rPr>
          <w:b/>
          <w:bCs/>
          <w:sz w:val="24"/>
          <w:szCs w:val="24"/>
        </w:rPr>
        <w:fldChar w:fldCharType="end"/>
      </w:r>
      <w:r w:rsidRPr="00331BBD">
        <w:rPr>
          <w:sz w:val="24"/>
          <w:szCs w:val="24"/>
        </w:rPr>
        <w:t xml:space="preserve"> п. </w:t>
      </w:r>
      <w:r w:rsidR="00CB3973" w:rsidRPr="00184D8C">
        <w:rPr>
          <w:bCs/>
          <w:sz w:val="24"/>
          <w:szCs w:val="24"/>
        </w:rPr>
        <w:t>44.3</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442193">
      <w:pPr>
        <w:pStyle w:val="afff1"/>
        <w:numPr>
          <w:ilvl w:val="0"/>
          <w:numId w:val="36"/>
        </w:numPr>
        <w:spacing w:line="288" w:lineRule="atLeast"/>
        <w:ind w:left="1701" w:firstLine="426"/>
        <w:jc w:val="both"/>
      </w:pPr>
      <w:bookmarkStart w:id="65" w:name="_Ref188365047"/>
      <w:r w:rsidRPr="00331BBD">
        <w:t xml:space="preserve">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w:t>
      </w:r>
      <w:r w:rsidRPr="00331BBD">
        <w:lastRenderedPageBreak/>
        <w:t>закупки в случае подачи им предложения о размере платы, подлежащей внесению за заключение с ним договора;</w:t>
      </w:r>
      <w:bookmarkEnd w:id="65"/>
    </w:p>
    <w:p w:rsidR="000C758B" w:rsidRPr="00331BBD" w:rsidRDefault="000C758B" w:rsidP="00442193">
      <w:pPr>
        <w:pStyle w:val="afff1"/>
        <w:numPr>
          <w:ilvl w:val="0"/>
          <w:numId w:val="36"/>
        </w:numPr>
        <w:spacing w:line="288" w:lineRule="atLeast"/>
        <w:ind w:left="1701" w:firstLine="426"/>
        <w:jc w:val="both"/>
      </w:pPr>
      <w:r w:rsidRPr="00331BBD">
        <w:t xml:space="preserve">в случае заключения договора с участником закупки, указанным в </w:t>
      </w:r>
      <w:proofErr w:type="spellStart"/>
      <w:r w:rsidRPr="00331BBD">
        <w:t>пп</w:t>
      </w:r>
      <w:proofErr w:type="spellEnd"/>
      <w:r w:rsidRPr="00331BBD">
        <w:t xml:space="preserve"> </w:t>
      </w:r>
      <w:r w:rsidRPr="00331BBD">
        <w:fldChar w:fldCharType="begin"/>
      </w:r>
      <w:r w:rsidRPr="00331BBD">
        <w:instrText xml:space="preserve"> REF _Ref188365047 \r \h  \* MERGEFORMAT </w:instrText>
      </w:r>
      <w:r w:rsidRPr="00331BBD">
        <w:fldChar w:fldCharType="separate"/>
      </w:r>
      <w:r w:rsidR="008B5176">
        <w:t>а)</w:t>
      </w:r>
      <w:r w:rsidRPr="00331BBD">
        <w:fldChar w:fldCharType="end"/>
      </w:r>
      <w:r w:rsidRPr="00331BBD">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t>пп</w:t>
      </w:r>
      <w:proofErr w:type="spellEnd"/>
      <w:r w:rsidRPr="00331BBD">
        <w:t xml:space="preserve">. </w:t>
      </w:r>
      <w:r w:rsidRPr="00331BBD">
        <w:fldChar w:fldCharType="begin"/>
      </w:r>
      <w:r w:rsidRPr="00331BBD">
        <w:instrText xml:space="preserve"> REF _Ref188364967 \r \h  \* MERGEFORMAT </w:instrText>
      </w:r>
      <w:r w:rsidRPr="00331BBD">
        <w:fldChar w:fldCharType="separate"/>
      </w:r>
      <w:r w:rsidR="008B5176">
        <w:t>а)</w:t>
      </w:r>
      <w:r w:rsidRPr="00331BBD">
        <w:fldChar w:fldCharType="end"/>
      </w:r>
      <w:r w:rsidRPr="00331BBD">
        <w:t xml:space="preserve"> настоящего пункта;</w:t>
      </w:r>
    </w:p>
    <w:p w:rsidR="000C758B" w:rsidRPr="00331BBD" w:rsidRDefault="000C758B" w:rsidP="00442193">
      <w:pPr>
        <w:pStyle w:val="afff1"/>
        <w:numPr>
          <w:ilvl w:val="0"/>
          <w:numId w:val="36"/>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w:t>
      </w:r>
      <w:proofErr w:type="gramStart"/>
      <w:r w:rsidRPr="007E7826">
        <w:rPr>
          <w:sz w:val="24"/>
          <w:szCs w:val="24"/>
        </w:rPr>
        <w:t>1.-</w:t>
      </w:r>
      <w:proofErr w:type="gramEnd"/>
      <w:r w:rsidRPr="007E7826">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sidR="00CB3973">
        <w:rPr>
          <w:sz w:val="24"/>
          <w:szCs w:val="24"/>
        </w:rPr>
        <w:t>44.14</w:t>
      </w:r>
      <w:r>
        <w:rPr>
          <w:sz w:val="24"/>
          <w:szCs w:val="24"/>
        </w:rPr>
        <w:fldChar w:fldCharType="begin"/>
      </w:r>
      <w:r>
        <w:rPr>
          <w:sz w:val="24"/>
          <w:szCs w:val="24"/>
        </w:rPr>
        <w:instrText xml:space="preserve"> REF _Ref219469946 \r \h </w:instrText>
      </w:r>
      <w:r>
        <w:rPr>
          <w:sz w:val="24"/>
          <w:szCs w:val="24"/>
        </w:rPr>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sidR="00CB3973">
        <w:rPr>
          <w:sz w:val="24"/>
          <w:szCs w:val="24"/>
        </w:rPr>
        <w:t>44.14</w:t>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7E7826"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6" w:name="_Ref219469946"/>
      <w:r w:rsidRPr="00331BBD">
        <w:rPr>
          <w:sz w:val="24"/>
          <w:szCs w:val="24"/>
        </w:rPr>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331BBD">
        <w:rPr>
          <w:sz w:val="24"/>
          <w:szCs w:val="24"/>
        </w:rPr>
        <w:t xml:space="preserve">нижеуказанные </w:t>
      </w:r>
      <w:r w:rsidRPr="00331BBD">
        <w:rPr>
          <w:sz w:val="24"/>
          <w:szCs w:val="24"/>
        </w:rPr>
        <w:t>приоритеты, ограничения, запреты, преимущества</w:t>
      </w:r>
      <w:r w:rsidR="008915B0" w:rsidRPr="00331BBD">
        <w:rPr>
          <w:sz w:val="24"/>
          <w:szCs w:val="24"/>
        </w:rPr>
        <w:t>:</w:t>
      </w:r>
      <w:bookmarkEnd w:id="66"/>
      <w:r w:rsidRPr="00331BBD">
        <w:rPr>
          <w:sz w:val="24"/>
          <w:szCs w:val="24"/>
        </w:rPr>
        <w:t xml:space="preserve"> </w:t>
      </w:r>
    </w:p>
    <w:p w:rsidR="00065C66" w:rsidRDefault="00065C66" w:rsidP="007F3C8A">
      <w:pPr>
        <w:pStyle w:val="Default"/>
        <w:widowControl w:val="0"/>
        <w:ind w:right="175"/>
        <w:jc w:val="both"/>
        <w:rPr>
          <w:b/>
          <w:color w:val="auto"/>
        </w:rPr>
      </w:pPr>
    </w:p>
    <w:p w:rsidR="007376CB" w:rsidRDefault="007376CB" w:rsidP="007F3C8A">
      <w:pPr>
        <w:pStyle w:val="Default"/>
        <w:widowControl w:val="0"/>
        <w:ind w:right="175"/>
        <w:jc w:val="both"/>
        <w:rPr>
          <w:b/>
          <w:color w:val="auto"/>
        </w:rPr>
      </w:pPr>
    </w:p>
    <w:p w:rsidR="00EA48DB" w:rsidRDefault="00EA48DB" w:rsidP="00EA48DB">
      <w:pPr>
        <w:widowControl w:val="0"/>
        <w:tabs>
          <w:tab w:val="num" w:pos="1134"/>
          <w:tab w:val="left" w:pos="1418"/>
        </w:tabs>
        <w:suppressAutoHyphens/>
        <w:autoSpaceDE w:val="0"/>
        <w:spacing w:before="60" w:line="240" w:lineRule="auto"/>
        <w:ind w:right="159" w:firstLine="0"/>
        <w:rPr>
          <w:b/>
          <w:sz w:val="24"/>
          <w:szCs w:val="24"/>
        </w:rPr>
      </w:pPr>
      <w:r w:rsidRPr="00135074">
        <w:rPr>
          <w:b/>
          <w:sz w:val="24"/>
          <w:szCs w:val="24"/>
        </w:rPr>
        <w:t xml:space="preserve">Запрет, ограничение закупки </w:t>
      </w:r>
      <w:r w:rsidR="00CB3973">
        <w:rPr>
          <w:b/>
          <w:sz w:val="24"/>
          <w:szCs w:val="24"/>
        </w:rPr>
        <w:t>услуг</w:t>
      </w:r>
      <w:r w:rsidRPr="00135074">
        <w:rPr>
          <w:b/>
          <w:sz w:val="24"/>
          <w:szCs w:val="24"/>
        </w:rPr>
        <w:t xml:space="preserve">, </w:t>
      </w:r>
      <w:r w:rsidR="00CB3973">
        <w:rPr>
          <w:b/>
          <w:sz w:val="24"/>
          <w:szCs w:val="24"/>
        </w:rPr>
        <w:t>оказываемых</w:t>
      </w:r>
      <w:r w:rsidRPr="00135074">
        <w:rPr>
          <w:b/>
          <w:sz w:val="24"/>
          <w:szCs w:val="24"/>
        </w:rPr>
        <w:t xml:space="preserve"> иностранным лицом – НЕ УСТАНОВЛЕНЫ.</w:t>
      </w:r>
    </w:p>
    <w:p w:rsidR="00CB3973" w:rsidRPr="00CB3973" w:rsidRDefault="00CB3973" w:rsidP="00CB3973">
      <w:pPr>
        <w:widowControl w:val="0"/>
        <w:tabs>
          <w:tab w:val="num" w:pos="1134"/>
          <w:tab w:val="left" w:pos="1418"/>
        </w:tabs>
        <w:suppressAutoHyphens/>
        <w:autoSpaceDE w:val="0"/>
        <w:spacing w:before="60" w:line="240" w:lineRule="auto"/>
        <w:ind w:right="159" w:firstLine="0"/>
        <w:rPr>
          <w:b/>
          <w:sz w:val="24"/>
          <w:szCs w:val="24"/>
        </w:rPr>
      </w:pPr>
      <w:r w:rsidRPr="00CB3973">
        <w:rPr>
          <w:b/>
          <w:sz w:val="24"/>
          <w:szCs w:val="24"/>
        </w:rPr>
        <w:t>Запрет, ограничение товаров (в том числе поставляемых при оказании закупаемых услуг), происходящих из иностранных государств – НЕ УСТАНОВЛЕНЫ.</w:t>
      </w:r>
    </w:p>
    <w:p w:rsidR="00CB3973" w:rsidRPr="00135074" w:rsidRDefault="00CB3973" w:rsidP="00CB3973">
      <w:pPr>
        <w:widowControl w:val="0"/>
        <w:tabs>
          <w:tab w:val="num" w:pos="1134"/>
          <w:tab w:val="left" w:pos="1418"/>
        </w:tabs>
        <w:suppressAutoHyphens/>
        <w:autoSpaceDE w:val="0"/>
        <w:spacing w:before="60" w:line="240" w:lineRule="auto"/>
        <w:ind w:right="159" w:firstLine="0"/>
        <w:rPr>
          <w:b/>
          <w:sz w:val="24"/>
          <w:szCs w:val="24"/>
        </w:rPr>
      </w:pPr>
      <w:r w:rsidRPr="00CB3973">
        <w:rPr>
          <w:b/>
          <w:sz w:val="24"/>
          <w:szCs w:val="24"/>
        </w:rPr>
        <w:t>Преимущество в отношении товара российского происхождения – НЕ УСТАНОВЛЕНО.</w:t>
      </w:r>
    </w:p>
    <w:p w:rsidR="00EA48DB" w:rsidRPr="004E3D64" w:rsidRDefault="00EA48DB" w:rsidP="00EA48DB">
      <w:pPr>
        <w:pStyle w:val="Default"/>
        <w:widowControl w:val="0"/>
        <w:ind w:right="175"/>
        <w:jc w:val="both"/>
        <w:rPr>
          <w:b/>
          <w:color w:val="auto"/>
        </w:rPr>
      </w:pPr>
    </w:p>
    <w:p w:rsidR="00EA48DB" w:rsidRPr="00135074" w:rsidRDefault="00EA48DB" w:rsidP="00EA48DB">
      <w:pPr>
        <w:pStyle w:val="52"/>
        <w:widowControl w:val="0"/>
        <w:tabs>
          <w:tab w:val="clear" w:pos="1703"/>
          <w:tab w:val="left" w:pos="1417"/>
        </w:tabs>
        <w:snapToGrid/>
        <w:rPr>
          <w:b/>
          <w:sz w:val="24"/>
          <w:szCs w:val="24"/>
          <w:u w:val="single"/>
        </w:rPr>
      </w:pPr>
      <w:r w:rsidRPr="00135074">
        <w:rPr>
          <w:b/>
          <w:sz w:val="24"/>
          <w:szCs w:val="24"/>
          <w:u w:val="single"/>
        </w:rPr>
        <w:t>Обоснование неприменения национального режима в части запрета:</w:t>
      </w:r>
    </w:p>
    <w:p w:rsidR="00EA48DB" w:rsidRPr="00135074" w:rsidRDefault="00EA48DB" w:rsidP="00EA48DB">
      <w:pPr>
        <w:pStyle w:val="52"/>
        <w:widowControl w:val="0"/>
        <w:tabs>
          <w:tab w:val="clear" w:pos="1703"/>
          <w:tab w:val="left" w:pos="1417"/>
        </w:tabs>
        <w:snapToGrid/>
        <w:rPr>
          <w:b/>
          <w:i/>
          <w:sz w:val="24"/>
          <w:szCs w:val="24"/>
        </w:rPr>
      </w:pPr>
      <w:r w:rsidRPr="00135074">
        <w:rPr>
          <w:b/>
          <w:i/>
          <w:sz w:val="24"/>
          <w:szCs w:val="24"/>
        </w:rPr>
        <w:t xml:space="preserve">Исключение не предусмотрено. </w:t>
      </w:r>
    </w:p>
    <w:p w:rsidR="00EA48DB" w:rsidRPr="00135074" w:rsidRDefault="00EA48DB" w:rsidP="00EA48DB">
      <w:pPr>
        <w:pStyle w:val="52"/>
        <w:widowControl w:val="0"/>
        <w:tabs>
          <w:tab w:val="clear" w:pos="1703"/>
          <w:tab w:val="left" w:pos="1417"/>
        </w:tabs>
        <w:snapToGrid/>
        <w:rPr>
          <w:b/>
          <w:sz w:val="24"/>
          <w:szCs w:val="24"/>
          <w:u w:val="single"/>
        </w:rPr>
      </w:pPr>
      <w:r w:rsidRPr="00135074">
        <w:rPr>
          <w:b/>
          <w:sz w:val="24"/>
          <w:szCs w:val="24"/>
          <w:u w:val="single"/>
        </w:rPr>
        <w:t>Обоснование неприменения национального режима в части ограничения:</w:t>
      </w:r>
    </w:p>
    <w:p w:rsidR="00EA48DB" w:rsidRPr="00135074" w:rsidRDefault="00EA48DB" w:rsidP="00EA48DB">
      <w:pPr>
        <w:pStyle w:val="52"/>
        <w:widowControl w:val="0"/>
        <w:tabs>
          <w:tab w:val="clear" w:pos="1703"/>
          <w:tab w:val="left" w:pos="1417"/>
        </w:tabs>
        <w:snapToGrid/>
        <w:rPr>
          <w:b/>
          <w:i/>
          <w:sz w:val="24"/>
          <w:szCs w:val="24"/>
        </w:rPr>
      </w:pPr>
      <w:r w:rsidRPr="00135074">
        <w:rPr>
          <w:b/>
          <w:i/>
          <w:sz w:val="24"/>
          <w:szCs w:val="24"/>
        </w:rPr>
        <w:t xml:space="preserve">Исключение не предусмотрено. </w:t>
      </w:r>
    </w:p>
    <w:p w:rsidR="007376CB" w:rsidRDefault="007376CB" w:rsidP="007F3C8A">
      <w:pPr>
        <w:pStyle w:val="Default"/>
        <w:widowControl w:val="0"/>
        <w:ind w:right="175"/>
        <w:jc w:val="both"/>
        <w:rPr>
          <w:b/>
          <w:color w:val="auto"/>
        </w:rPr>
      </w:pPr>
    </w:p>
    <w:p w:rsidR="00CB3973" w:rsidRPr="00E81D8F" w:rsidRDefault="00CB3973" w:rsidP="00CB3973">
      <w:pPr>
        <w:pStyle w:val="afe"/>
        <w:numPr>
          <w:ilvl w:val="0"/>
          <w:numId w:val="5"/>
        </w:numPr>
        <w:tabs>
          <w:tab w:val="left" w:pos="1260"/>
        </w:tabs>
        <w:spacing w:line="240" w:lineRule="auto"/>
        <w:rPr>
          <w:sz w:val="24"/>
          <w:szCs w:val="24"/>
        </w:rPr>
      </w:pPr>
      <w:r w:rsidRPr="00E81D8F">
        <w:rPr>
          <w:sz w:val="24"/>
          <w:szCs w:val="24"/>
        </w:rPr>
        <w:t>При проведении запроса цен допускается проведение аукционной процедуры понижения цены – переторжки.</w:t>
      </w:r>
    </w:p>
    <w:p w:rsidR="00CB3973" w:rsidRPr="00E81D8F" w:rsidRDefault="00CB3973" w:rsidP="00CB3973">
      <w:pPr>
        <w:widowControl w:val="0"/>
        <w:numPr>
          <w:ilvl w:val="1"/>
          <w:numId w:val="5"/>
        </w:numPr>
        <w:shd w:val="clear" w:color="auto" w:fill="FFFFFF"/>
        <w:tabs>
          <w:tab w:val="left" w:pos="1418"/>
        </w:tabs>
        <w:suppressAutoHyphens/>
        <w:autoSpaceDE w:val="0"/>
        <w:spacing w:before="60" w:line="240" w:lineRule="auto"/>
        <w:ind w:left="1134" w:right="159" w:hanging="567"/>
        <w:rPr>
          <w:sz w:val="24"/>
          <w:szCs w:val="24"/>
        </w:rPr>
      </w:pPr>
      <w:r w:rsidRPr="00E81D8F">
        <w:rPr>
          <w:sz w:val="24"/>
          <w:szCs w:val="24"/>
        </w:rPr>
        <w:lastRenderedPageBreak/>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CB3973" w:rsidRPr="00E81D8F" w:rsidRDefault="00CB3973" w:rsidP="00CB3973">
      <w:pPr>
        <w:widowControl w:val="0"/>
        <w:numPr>
          <w:ilvl w:val="1"/>
          <w:numId w:val="5"/>
        </w:numPr>
        <w:shd w:val="clear" w:color="auto" w:fill="FFFFFF"/>
        <w:tabs>
          <w:tab w:val="left" w:pos="1418"/>
        </w:tabs>
        <w:suppressAutoHyphens/>
        <w:autoSpaceDE w:val="0"/>
        <w:spacing w:before="60" w:line="240" w:lineRule="auto"/>
        <w:ind w:left="1134" w:right="159" w:hanging="567"/>
        <w:rPr>
          <w:sz w:val="24"/>
          <w:szCs w:val="24"/>
        </w:rPr>
      </w:pPr>
      <w:r w:rsidRPr="00E81D8F">
        <w:rPr>
          <w:sz w:val="24"/>
          <w:szCs w:val="24"/>
        </w:rPr>
        <w:t>Организатор может воспользоваться объявленным правом на проведение процедуры переторжки в случаях, предусмотренных Положением о закупке. Решение о проведении процедуры переторжки принимает Закупочная комиссия.</w:t>
      </w:r>
    </w:p>
    <w:p w:rsidR="00CB3973" w:rsidRPr="00E81D8F" w:rsidRDefault="00CB3973" w:rsidP="00CB3973">
      <w:pPr>
        <w:widowControl w:val="0"/>
        <w:numPr>
          <w:ilvl w:val="1"/>
          <w:numId w:val="5"/>
        </w:numPr>
        <w:shd w:val="clear" w:color="auto" w:fill="FFFFFF"/>
        <w:tabs>
          <w:tab w:val="left" w:pos="1418"/>
        </w:tabs>
        <w:suppressAutoHyphens/>
        <w:autoSpaceDE w:val="0"/>
        <w:spacing w:before="60" w:line="240" w:lineRule="auto"/>
        <w:ind w:left="1134" w:right="159" w:hanging="567"/>
        <w:rPr>
          <w:sz w:val="24"/>
          <w:szCs w:val="24"/>
        </w:rPr>
      </w:pPr>
      <w:r w:rsidRPr="00E81D8F">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действующей с ранее объявленной ценой.</w:t>
      </w:r>
    </w:p>
    <w:p w:rsidR="00CB3973" w:rsidRPr="00E81D8F" w:rsidRDefault="00CB3973" w:rsidP="00CB3973">
      <w:pPr>
        <w:widowControl w:val="0"/>
        <w:numPr>
          <w:ilvl w:val="1"/>
          <w:numId w:val="5"/>
        </w:numPr>
        <w:shd w:val="clear" w:color="auto" w:fill="FFFFFF"/>
        <w:tabs>
          <w:tab w:val="left" w:pos="1418"/>
        </w:tabs>
        <w:suppressAutoHyphens/>
        <w:autoSpaceDE w:val="0"/>
        <w:spacing w:before="60" w:line="240" w:lineRule="auto"/>
        <w:ind w:left="1134" w:right="159" w:hanging="567"/>
        <w:rPr>
          <w:sz w:val="24"/>
          <w:szCs w:val="24"/>
        </w:rPr>
      </w:pPr>
      <w:r w:rsidRPr="00E81D8F">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CB3973" w:rsidRPr="00E81D8F" w:rsidRDefault="00CB3973" w:rsidP="00CB3973">
      <w:pPr>
        <w:widowControl w:val="0"/>
        <w:numPr>
          <w:ilvl w:val="1"/>
          <w:numId w:val="5"/>
        </w:numPr>
        <w:shd w:val="clear" w:color="auto" w:fill="FFFFFF"/>
        <w:tabs>
          <w:tab w:val="left" w:pos="1418"/>
        </w:tabs>
        <w:suppressAutoHyphens/>
        <w:autoSpaceDE w:val="0"/>
        <w:spacing w:before="60" w:line="240" w:lineRule="auto"/>
        <w:ind w:left="1134" w:right="159" w:hanging="567"/>
        <w:rPr>
          <w:sz w:val="24"/>
          <w:szCs w:val="24"/>
        </w:rPr>
      </w:pPr>
      <w:r w:rsidRPr="00E81D8F">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p>
    <w:p w:rsidR="00CB3973" w:rsidRPr="00E81D8F" w:rsidRDefault="00CB3973" w:rsidP="00CB3973">
      <w:pPr>
        <w:tabs>
          <w:tab w:val="left" w:pos="1418"/>
        </w:tabs>
        <w:overflowPunct w:val="0"/>
        <w:autoSpaceDE w:val="0"/>
        <w:autoSpaceDN w:val="0"/>
        <w:adjustRightInd w:val="0"/>
        <w:spacing w:line="240" w:lineRule="auto"/>
        <w:ind w:left="1134" w:firstLine="0"/>
        <w:rPr>
          <w:iCs/>
          <w:sz w:val="24"/>
          <w:szCs w:val="24"/>
        </w:rPr>
      </w:pPr>
      <w:r w:rsidRPr="00E81D8F">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на величину шага переторжки (шаг переторжки в зависимости от начальной (максимальной) цены Договора (п. </w:t>
      </w:r>
      <w:r w:rsidRPr="00E81D8F">
        <w:rPr>
          <w:iCs/>
          <w:sz w:val="24"/>
          <w:szCs w:val="24"/>
        </w:rPr>
        <w:fldChar w:fldCharType="begin"/>
      </w:r>
      <w:r w:rsidRPr="00E81D8F">
        <w:rPr>
          <w:iCs/>
          <w:sz w:val="24"/>
          <w:szCs w:val="24"/>
        </w:rPr>
        <w:instrText xml:space="preserve"> REF _Ref440965830 \r \h  \* MERGEFORMAT </w:instrText>
      </w:r>
      <w:r w:rsidRPr="00E81D8F">
        <w:rPr>
          <w:iCs/>
          <w:sz w:val="24"/>
          <w:szCs w:val="24"/>
        </w:rPr>
      </w:r>
      <w:r w:rsidRPr="00E81D8F">
        <w:rPr>
          <w:iCs/>
          <w:sz w:val="24"/>
          <w:szCs w:val="24"/>
        </w:rPr>
        <w:fldChar w:fldCharType="separate"/>
      </w:r>
      <w:r>
        <w:rPr>
          <w:iCs/>
          <w:sz w:val="24"/>
          <w:szCs w:val="24"/>
        </w:rPr>
        <w:t>14</w:t>
      </w:r>
      <w:r w:rsidRPr="00E81D8F">
        <w:rPr>
          <w:iCs/>
          <w:sz w:val="24"/>
          <w:szCs w:val="24"/>
        </w:rPr>
        <w:fldChar w:fldCharType="end"/>
      </w:r>
      <w:r w:rsidRPr="00E81D8F">
        <w:rPr>
          <w:iCs/>
          <w:sz w:val="24"/>
          <w:szCs w:val="24"/>
        </w:rPr>
        <w:t xml:space="preserve"> настоящей Документации):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 или на величину превышающую размер шага переторжки поэтапно до момента окончания переторжки неограниченное количество раз. Прием предложений по снижению цен заявок прекращается на ЭТП</w:t>
      </w:r>
      <w:r w:rsidRPr="00E81D8F">
        <w:rPr>
          <w:sz w:val="24"/>
          <w:szCs w:val="24"/>
        </w:rPr>
        <w:t xml:space="preserve"> в </w:t>
      </w:r>
      <w:r w:rsidRPr="00E81D8F">
        <w:rPr>
          <w:iCs/>
          <w:sz w:val="24"/>
          <w:szCs w:val="24"/>
        </w:rPr>
        <w:t xml:space="preserve">момент окончания переторжки. </w:t>
      </w:r>
    </w:p>
    <w:p w:rsidR="00CB3973" w:rsidRPr="00E81D8F" w:rsidRDefault="00CB3973" w:rsidP="00CB3973">
      <w:pPr>
        <w:tabs>
          <w:tab w:val="left" w:pos="1418"/>
        </w:tabs>
        <w:overflowPunct w:val="0"/>
        <w:autoSpaceDE w:val="0"/>
        <w:autoSpaceDN w:val="0"/>
        <w:adjustRightInd w:val="0"/>
        <w:spacing w:line="240" w:lineRule="auto"/>
        <w:ind w:left="1134" w:firstLine="0"/>
        <w:rPr>
          <w:iCs/>
          <w:sz w:val="24"/>
          <w:szCs w:val="24"/>
        </w:rPr>
      </w:pPr>
      <w:r w:rsidRPr="00E81D8F">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 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CB3973" w:rsidRPr="00E81D8F" w:rsidRDefault="00CB3973" w:rsidP="00CB3973">
      <w:pPr>
        <w:widowControl w:val="0"/>
        <w:numPr>
          <w:ilvl w:val="1"/>
          <w:numId w:val="5"/>
        </w:numPr>
        <w:shd w:val="clear" w:color="auto" w:fill="FFFFFF"/>
        <w:tabs>
          <w:tab w:val="left" w:pos="1418"/>
        </w:tabs>
        <w:suppressAutoHyphens/>
        <w:autoSpaceDE w:val="0"/>
        <w:spacing w:before="60" w:line="240" w:lineRule="auto"/>
        <w:ind w:left="1134" w:right="159" w:hanging="567"/>
        <w:rPr>
          <w:sz w:val="24"/>
          <w:szCs w:val="24"/>
        </w:rPr>
      </w:pPr>
      <w:r w:rsidRPr="00E81D8F">
        <w:rPr>
          <w:sz w:val="24"/>
          <w:szCs w:val="24"/>
        </w:rPr>
        <w:t xml:space="preserve">По решению Закупочной комиссии после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CB3973" w:rsidRPr="00E81D8F" w:rsidRDefault="00CB3973" w:rsidP="00CB3973">
      <w:pPr>
        <w:widowControl w:val="0"/>
        <w:numPr>
          <w:ilvl w:val="1"/>
          <w:numId w:val="5"/>
        </w:numPr>
        <w:shd w:val="clear" w:color="auto" w:fill="FFFFFF"/>
        <w:tabs>
          <w:tab w:val="left" w:pos="1418"/>
        </w:tabs>
        <w:suppressAutoHyphens/>
        <w:autoSpaceDE w:val="0"/>
        <w:spacing w:before="60" w:line="240" w:lineRule="auto"/>
        <w:ind w:left="1134" w:right="159" w:hanging="567"/>
        <w:rPr>
          <w:sz w:val="24"/>
          <w:szCs w:val="24"/>
        </w:rPr>
      </w:pPr>
      <w:r w:rsidRPr="00E81D8F">
        <w:rPr>
          <w:sz w:val="24"/>
          <w:szCs w:val="24"/>
        </w:rPr>
        <w:t>Проведение каждой последующей переторжки осуществляется по правилам, предусмотренным в п.п.</w:t>
      </w:r>
      <w:r w:rsidRPr="00E81D8F">
        <w:rPr>
          <w:sz w:val="24"/>
          <w:szCs w:val="24"/>
        </w:rPr>
        <w:fldChar w:fldCharType="begin"/>
      </w:r>
      <w:r w:rsidRPr="00E81D8F">
        <w:rPr>
          <w:sz w:val="24"/>
          <w:szCs w:val="24"/>
        </w:rPr>
        <w:instrText xml:space="preserve"> REF _Ref306352987 \r \h  \* MERGEFORMAT </w:instrText>
      </w:r>
      <w:r w:rsidRPr="00E81D8F">
        <w:rPr>
          <w:sz w:val="24"/>
          <w:szCs w:val="24"/>
        </w:rPr>
      </w:r>
      <w:r w:rsidRPr="00E81D8F">
        <w:rPr>
          <w:sz w:val="24"/>
          <w:szCs w:val="24"/>
        </w:rPr>
        <w:fldChar w:fldCharType="separate"/>
      </w:r>
      <w:r>
        <w:rPr>
          <w:sz w:val="24"/>
          <w:szCs w:val="24"/>
        </w:rPr>
        <w:t>45.3</w:t>
      </w:r>
      <w:r w:rsidRPr="00E81D8F">
        <w:rPr>
          <w:sz w:val="24"/>
          <w:szCs w:val="24"/>
        </w:rPr>
        <w:fldChar w:fldCharType="end"/>
      </w:r>
      <w:r w:rsidRPr="00E81D8F">
        <w:rPr>
          <w:sz w:val="24"/>
          <w:szCs w:val="24"/>
        </w:rPr>
        <w:t xml:space="preserve"> - </w:t>
      </w:r>
      <w:r w:rsidRPr="00E81D8F">
        <w:rPr>
          <w:sz w:val="24"/>
          <w:szCs w:val="24"/>
        </w:rPr>
        <w:fldChar w:fldCharType="begin"/>
      </w:r>
      <w:r w:rsidRPr="00E81D8F">
        <w:rPr>
          <w:sz w:val="24"/>
          <w:szCs w:val="24"/>
        </w:rPr>
        <w:instrText xml:space="preserve"> REF _Ref306353005 \r \h  \* MERGEFORMAT </w:instrText>
      </w:r>
      <w:r w:rsidRPr="00E81D8F">
        <w:rPr>
          <w:sz w:val="24"/>
          <w:szCs w:val="24"/>
        </w:rPr>
      </w:r>
      <w:r w:rsidRPr="00E81D8F">
        <w:rPr>
          <w:sz w:val="24"/>
          <w:szCs w:val="24"/>
        </w:rPr>
        <w:fldChar w:fldCharType="separate"/>
      </w:r>
      <w:r>
        <w:rPr>
          <w:sz w:val="24"/>
          <w:szCs w:val="24"/>
        </w:rPr>
        <w:t>45.5</w:t>
      </w:r>
      <w:r w:rsidRPr="00E81D8F">
        <w:rPr>
          <w:sz w:val="24"/>
          <w:szCs w:val="24"/>
        </w:rPr>
        <w:fldChar w:fldCharType="end"/>
      </w:r>
      <w:r w:rsidRPr="00E81D8F">
        <w:rPr>
          <w:sz w:val="24"/>
          <w:szCs w:val="24"/>
        </w:rPr>
        <w:t>.</w:t>
      </w:r>
    </w:p>
    <w:p w:rsidR="00CB3973" w:rsidRPr="00E81D8F" w:rsidRDefault="00CB3973" w:rsidP="00CB3973">
      <w:pPr>
        <w:widowControl w:val="0"/>
        <w:numPr>
          <w:ilvl w:val="1"/>
          <w:numId w:val="5"/>
        </w:numPr>
        <w:shd w:val="clear" w:color="auto" w:fill="FFFFFF"/>
        <w:tabs>
          <w:tab w:val="left" w:pos="1418"/>
        </w:tabs>
        <w:suppressAutoHyphens/>
        <w:autoSpaceDE w:val="0"/>
        <w:spacing w:before="60" w:line="240" w:lineRule="auto"/>
        <w:ind w:left="1134" w:right="159" w:hanging="567"/>
        <w:rPr>
          <w:sz w:val="24"/>
          <w:szCs w:val="24"/>
        </w:rPr>
      </w:pPr>
      <w:r w:rsidRPr="00E81D8F">
        <w:rPr>
          <w:sz w:val="24"/>
          <w:szCs w:val="24"/>
        </w:rPr>
        <w:t xml:space="preserve">По решению Закупочной комиссии порядок проведения переторжки может быть уточнен. </w:t>
      </w:r>
    </w:p>
    <w:p w:rsidR="00CB3973" w:rsidRPr="00E81D8F" w:rsidRDefault="00CB3973" w:rsidP="00CB3973">
      <w:pPr>
        <w:widowControl w:val="0"/>
        <w:numPr>
          <w:ilvl w:val="1"/>
          <w:numId w:val="5"/>
        </w:numPr>
        <w:shd w:val="clear" w:color="auto" w:fill="FFFFFF"/>
        <w:tabs>
          <w:tab w:val="left" w:pos="1418"/>
        </w:tabs>
        <w:suppressAutoHyphens/>
        <w:autoSpaceDE w:val="0"/>
        <w:spacing w:before="60" w:line="240" w:lineRule="auto"/>
        <w:ind w:left="1134" w:right="159" w:hanging="567"/>
        <w:rPr>
          <w:sz w:val="24"/>
          <w:szCs w:val="24"/>
        </w:rPr>
      </w:pPr>
      <w:r w:rsidRPr="00E81D8F">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p>
    <w:p w:rsidR="00082F61" w:rsidRPr="00CB3973" w:rsidRDefault="000C5977" w:rsidP="00CB3973">
      <w:pPr>
        <w:pStyle w:val="afe"/>
        <w:numPr>
          <w:ilvl w:val="0"/>
          <w:numId w:val="5"/>
        </w:numPr>
        <w:tabs>
          <w:tab w:val="left" w:pos="1260"/>
        </w:tabs>
        <w:spacing w:line="240" w:lineRule="auto"/>
        <w:ind w:firstLine="720"/>
        <w:rPr>
          <w:sz w:val="24"/>
          <w:szCs w:val="24"/>
        </w:rPr>
      </w:pPr>
      <w:r>
        <w:rPr>
          <w:sz w:val="24"/>
          <w:szCs w:val="24"/>
        </w:rPr>
        <w:lastRenderedPageBreak/>
        <w:t xml:space="preserve"> </w:t>
      </w:r>
      <w:r w:rsidR="0072453A" w:rsidRPr="00CB3973">
        <w:rPr>
          <w:sz w:val="24"/>
          <w:szCs w:val="24"/>
        </w:rPr>
        <w:t xml:space="preserve">Дата рассмотрения заявок и дата подведения итогов указаны в п. </w:t>
      </w:r>
      <w:r w:rsidR="0072453A" w:rsidRPr="00CB3973">
        <w:rPr>
          <w:sz w:val="24"/>
          <w:szCs w:val="24"/>
        </w:rPr>
        <w:fldChar w:fldCharType="begin"/>
      </w:r>
      <w:r w:rsidR="0072453A" w:rsidRPr="00CB3973">
        <w:rPr>
          <w:sz w:val="24"/>
          <w:szCs w:val="24"/>
        </w:rPr>
        <w:instrText xml:space="preserve"> REF _Ref114676311 \r \h  \* MERGEFORMAT </w:instrText>
      </w:r>
      <w:r w:rsidR="0072453A" w:rsidRPr="00CB3973">
        <w:rPr>
          <w:sz w:val="24"/>
          <w:szCs w:val="24"/>
        </w:rPr>
      </w:r>
      <w:r w:rsidR="0072453A" w:rsidRPr="00CB3973">
        <w:rPr>
          <w:sz w:val="24"/>
          <w:szCs w:val="24"/>
        </w:rPr>
        <w:fldChar w:fldCharType="separate"/>
      </w:r>
      <w:r w:rsidR="008B5176" w:rsidRPr="00CB3973">
        <w:rPr>
          <w:sz w:val="24"/>
          <w:szCs w:val="24"/>
        </w:rPr>
        <w:t>20</w:t>
      </w:r>
      <w:r w:rsidR="0072453A" w:rsidRPr="00CB3973">
        <w:rPr>
          <w:sz w:val="24"/>
          <w:szCs w:val="24"/>
        </w:rPr>
        <w:fldChar w:fldCharType="end"/>
      </w:r>
      <w:r w:rsidR="0072453A" w:rsidRPr="00CB3973">
        <w:rPr>
          <w:sz w:val="24"/>
          <w:szCs w:val="24"/>
        </w:rPr>
        <w:t xml:space="preserve"> настоящего извещения.</w:t>
      </w:r>
      <w:r w:rsidR="00463473" w:rsidRPr="00CB3973">
        <w:rPr>
          <w:sz w:val="24"/>
          <w:szCs w:val="24"/>
        </w:rPr>
        <w:t xml:space="preserve"> </w:t>
      </w:r>
      <w:r w:rsidRPr="00CB3973">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CB3973">
        <w:rPr>
          <w:sz w:val="24"/>
          <w:szCs w:val="24"/>
        </w:rPr>
        <w:t>по проводимой закупочной процедуре как в меньшую (раннюю</w:t>
      </w:r>
      <w:proofErr w:type="gramStart"/>
      <w:r w:rsidR="00082F61" w:rsidRPr="00CB3973">
        <w:rPr>
          <w:sz w:val="24"/>
          <w:szCs w:val="24"/>
        </w:rPr>
        <w:t>)</w:t>
      </w:r>
      <w:proofErr w:type="gramEnd"/>
      <w:r w:rsidR="00082F61" w:rsidRPr="00CB3973">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94588A" w:rsidRPr="008728A7" w:rsidRDefault="00AE29A4" w:rsidP="00AE29A4">
      <w:pPr>
        <w:pStyle w:val="afe"/>
        <w:numPr>
          <w:ilvl w:val="0"/>
          <w:numId w:val="5"/>
        </w:numPr>
        <w:tabs>
          <w:tab w:val="left" w:pos="1260"/>
        </w:tabs>
        <w:spacing w:line="240" w:lineRule="auto"/>
        <w:ind w:firstLine="720"/>
        <w:rPr>
          <w:sz w:val="24"/>
          <w:szCs w:val="24"/>
        </w:rPr>
      </w:pPr>
      <w:bookmarkStart w:id="67" w:name="_Ref303277595"/>
      <w:r w:rsidRPr="008728A7">
        <w:rPr>
          <w:sz w:val="24"/>
          <w:szCs w:val="24"/>
        </w:rPr>
        <w:t>Основания, порядок и последствия признания закупки несостоявшейся установлены Положением о закупке Заказчика</w:t>
      </w:r>
      <w:bookmarkEnd w:id="67"/>
      <w:r w:rsidRPr="008728A7">
        <w:rPr>
          <w:sz w:val="24"/>
          <w:szCs w:val="24"/>
        </w:rPr>
        <w:t>.</w:t>
      </w:r>
    </w:p>
    <w:p w:rsidR="00183B8C" w:rsidRPr="008728A7" w:rsidRDefault="00183B8C" w:rsidP="006E0F55">
      <w:pPr>
        <w:pStyle w:val="afe"/>
        <w:numPr>
          <w:ilvl w:val="0"/>
          <w:numId w:val="5"/>
        </w:numPr>
        <w:tabs>
          <w:tab w:val="left" w:pos="1260"/>
        </w:tabs>
        <w:spacing w:line="240" w:lineRule="auto"/>
        <w:ind w:firstLine="720"/>
        <w:rPr>
          <w:sz w:val="24"/>
          <w:szCs w:val="24"/>
        </w:rPr>
      </w:pPr>
      <w:r w:rsidRPr="008728A7">
        <w:rPr>
          <w:sz w:val="24"/>
          <w:szCs w:val="24"/>
        </w:rPr>
        <w:t>Решение Закупочной комиссии оформляется протоколом заседания Закупочной комиссии</w:t>
      </w:r>
      <w:r w:rsidR="00A41C7C" w:rsidRPr="008728A7">
        <w:rPr>
          <w:sz w:val="24"/>
          <w:szCs w:val="24"/>
        </w:rPr>
        <w:t xml:space="preserve"> (далее - Протокол)</w:t>
      </w:r>
      <w:r w:rsidRPr="008728A7">
        <w:rPr>
          <w:sz w:val="24"/>
          <w:szCs w:val="24"/>
        </w:rPr>
        <w:t xml:space="preserve">, который подписывается </w:t>
      </w:r>
      <w:r w:rsidR="00FC61A9" w:rsidRPr="008728A7">
        <w:rPr>
          <w:sz w:val="24"/>
          <w:szCs w:val="24"/>
        </w:rPr>
        <w:t>членами</w:t>
      </w:r>
      <w:r w:rsidRPr="008728A7">
        <w:rPr>
          <w:sz w:val="24"/>
          <w:szCs w:val="24"/>
        </w:rPr>
        <w:t xml:space="preserve"> Закупочной комиссии. Участник незамедлительно уведомляется о признании его Заявки лучшей функционалом ЭТП согласно </w:t>
      </w:r>
      <w:proofErr w:type="gramStart"/>
      <w:r w:rsidRPr="008728A7">
        <w:rPr>
          <w:sz w:val="24"/>
          <w:szCs w:val="24"/>
        </w:rPr>
        <w:t>правилам</w:t>
      </w:r>
      <w:proofErr w:type="gramEnd"/>
      <w:r w:rsidRPr="008728A7">
        <w:rPr>
          <w:sz w:val="24"/>
          <w:szCs w:val="24"/>
        </w:rPr>
        <w:t xml:space="preserve"> данной ЭТП. </w:t>
      </w:r>
    </w:p>
    <w:p w:rsidR="00E57110" w:rsidRDefault="00223D2C" w:rsidP="006E0F55">
      <w:pPr>
        <w:pStyle w:val="afe"/>
        <w:numPr>
          <w:ilvl w:val="0"/>
          <w:numId w:val="5"/>
        </w:numPr>
        <w:tabs>
          <w:tab w:val="left" w:pos="1260"/>
        </w:tabs>
        <w:spacing w:line="240" w:lineRule="auto"/>
        <w:ind w:firstLine="720"/>
        <w:rPr>
          <w:sz w:val="24"/>
          <w:szCs w:val="24"/>
        </w:rPr>
      </w:pPr>
      <w:r w:rsidRPr="008728A7">
        <w:rPr>
          <w:sz w:val="24"/>
          <w:szCs w:val="24"/>
        </w:rPr>
        <w:t>Договор между Заказчиком и Победителем заключается в соответствии с проектом договора</w:t>
      </w:r>
      <w:r w:rsidR="002E07CA" w:rsidRPr="008728A7">
        <w:rPr>
          <w:sz w:val="24"/>
          <w:szCs w:val="24"/>
        </w:rPr>
        <w:t xml:space="preserve"> (п. </w:t>
      </w:r>
      <w:r w:rsidR="002E07CA" w:rsidRPr="008728A7">
        <w:rPr>
          <w:sz w:val="24"/>
          <w:szCs w:val="24"/>
        </w:rPr>
        <w:fldChar w:fldCharType="begin"/>
      </w:r>
      <w:r w:rsidR="002E07CA" w:rsidRPr="008728A7">
        <w:rPr>
          <w:sz w:val="24"/>
          <w:szCs w:val="24"/>
        </w:rPr>
        <w:instrText xml:space="preserve"> REF _Ref441146145 \r \h </w:instrText>
      </w:r>
      <w:r w:rsidR="0092501C" w:rsidRPr="008728A7">
        <w:rPr>
          <w:sz w:val="24"/>
          <w:szCs w:val="24"/>
        </w:rPr>
        <w:instrText xml:space="preserve"> \* MERGEFORMAT </w:instrText>
      </w:r>
      <w:r w:rsidR="002E07CA" w:rsidRPr="008728A7">
        <w:rPr>
          <w:sz w:val="24"/>
          <w:szCs w:val="24"/>
        </w:rPr>
      </w:r>
      <w:r w:rsidR="002E07CA" w:rsidRPr="008728A7">
        <w:rPr>
          <w:sz w:val="24"/>
          <w:szCs w:val="24"/>
        </w:rPr>
        <w:fldChar w:fldCharType="separate"/>
      </w:r>
      <w:r w:rsidR="008B5176">
        <w:rPr>
          <w:sz w:val="24"/>
          <w:szCs w:val="24"/>
        </w:rPr>
        <w:t>9</w:t>
      </w:r>
      <w:r w:rsidR="002E07CA" w:rsidRPr="008728A7">
        <w:rPr>
          <w:sz w:val="24"/>
          <w:szCs w:val="24"/>
        </w:rPr>
        <w:fldChar w:fldCharType="end"/>
      </w:r>
      <w:r w:rsidR="000659DA" w:rsidRPr="008728A7">
        <w:rPr>
          <w:sz w:val="24"/>
          <w:szCs w:val="24"/>
        </w:rPr>
        <w:t xml:space="preserve"> настоящего Извещения</w:t>
      </w:r>
      <w:r w:rsidR="002E07CA" w:rsidRPr="008728A7">
        <w:rPr>
          <w:sz w:val="24"/>
          <w:szCs w:val="24"/>
        </w:rPr>
        <w:t>)</w:t>
      </w:r>
      <w:r w:rsidRPr="008728A7">
        <w:rPr>
          <w:sz w:val="24"/>
          <w:szCs w:val="24"/>
        </w:rPr>
        <w:t xml:space="preserve">. </w:t>
      </w:r>
      <w:r w:rsidR="00475D24" w:rsidRPr="008728A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8728A7">
        <w:rPr>
          <w:sz w:val="24"/>
          <w:szCs w:val="24"/>
        </w:rPr>
        <w:t>Победителя с которым заключается договор</w:t>
      </w:r>
      <w:r w:rsidR="002A2D28" w:rsidRPr="008728A7">
        <w:rPr>
          <w:sz w:val="24"/>
          <w:szCs w:val="24"/>
        </w:rPr>
        <w:t xml:space="preserve"> (с учетом всех этапов такой закупки)</w:t>
      </w:r>
      <w:r w:rsidR="00A53482" w:rsidRPr="008728A7">
        <w:rPr>
          <w:sz w:val="24"/>
          <w:szCs w:val="24"/>
        </w:rPr>
        <w:t>.</w:t>
      </w:r>
      <w:r w:rsidR="00475D24" w:rsidRPr="008728A7">
        <w:rPr>
          <w:sz w:val="24"/>
          <w:szCs w:val="24"/>
        </w:rPr>
        <w:t xml:space="preserve"> </w:t>
      </w:r>
      <w:r w:rsidR="00EE5862" w:rsidRPr="008728A7">
        <w:rPr>
          <w:sz w:val="24"/>
          <w:szCs w:val="24"/>
        </w:rPr>
        <w:t xml:space="preserve">По результатам закупки с Победителем может быть заключено также несколько договоров. </w:t>
      </w:r>
      <w:r w:rsidR="0016674C" w:rsidRPr="008728A7">
        <w:rPr>
          <w:sz w:val="24"/>
          <w:szCs w:val="24"/>
        </w:rPr>
        <w:t xml:space="preserve">Договор между Заказчиком и Победителем подписывается </w:t>
      </w:r>
      <w:r w:rsidR="0016674C" w:rsidRPr="008728A7">
        <w:rPr>
          <w:bCs/>
          <w:sz w:val="24"/>
          <w:szCs w:val="24"/>
        </w:rPr>
        <w:t xml:space="preserve">не позднее чем через </w:t>
      </w:r>
      <w:r w:rsidR="0016674C" w:rsidRPr="008728A7">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8728A7">
        <w:rPr>
          <w:iCs/>
          <w:sz w:val="24"/>
          <w:szCs w:val="24"/>
        </w:rPr>
        <w:t xml:space="preserve">ПАО «Россети </w:t>
      </w:r>
      <w:r w:rsidR="00F946B6" w:rsidRPr="005E65B7">
        <w:rPr>
          <w:iCs/>
          <w:sz w:val="24"/>
          <w:szCs w:val="24"/>
        </w:rPr>
        <w:t xml:space="preserve">Центр </w:t>
      </w:r>
      <w:r w:rsidR="00F946B6" w:rsidRPr="005E65B7">
        <w:rPr>
          <w:sz w:val="24"/>
          <w:szCs w:val="24"/>
        </w:rPr>
        <w:t>и Приволжье</w:t>
      </w:r>
      <w:r w:rsidR="009756A9" w:rsidRPr="008728A7">
        <w:rPr>
          <w:iCs/>
          <w:sz w:val="24"/>
          <w:szCs w:val="24"/>
        </w:rPr>
        <w:t>»</w:t>
      </w:r>
      <w:r w:rsidR="0016674C" w:rsidRPr="008728A7">
        <w:rPr>
          <w:sz w:val="24"/>
          <w:szCs w:val="24"/>
        </w:rPr>
        <w:t xml:space="preserve"> как сделки, в совершении которой имеется заинтересованность</w:t>
      </w:r>
      <w:r w:rsidR="0016674C" w:rsidRPr="00AA12FE">
        <w:rPr>
          <w:sz w:val="24"/>
          <w:szCs w:val="24"/>
        </w:rPr>
        <w:t xml:space="preserve">,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0016674C" w:rsidRPr="00331BBD">
        <w:rPr>
          <w:sz w:val="24"/>
          <w:szCs w:val="24"/>
        </w:rPr>
        <w:t>пропорционально времени, необходимому для проведения соответствующих корпоративных мероприятий Заказчик</w:t>
      </w:r>
      <w:r w:rsidR="00323911" w:rsidRPr="00331BBD">
        <w:rPr>
          <w:sz w:val="24"/>
          <w:szCs w:val="24"/>
        </w:rPr>
        <w:t>а</w:t>
      </w:r>
      <w:r w:rsidR="00183B8C" w:rsidRPr="00331BBD">
        <w:rPr>
          <w:sz w:val="24"/>
          <w:szCs w:val="24"/>
        </w:rPr>
        <w:t>.</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6A3630">
        <w:rPr>
          <w:bCs/>
          <w:sz w:val="24"/>
          <w:szCs w:val="24"/>
        </w:rPr>
        <w:t>прослеживаемости</w:t>
      </w:r>
      <w:proofErr w:type="spellEnd"/>
      <w:r w:rsidRPr="006A3630">
        <w:rPr>
          <w:bCs/>
          <w:sz w:val="24"/>
          <w:szCs w:val="24"/>
        </w:rPr>
        <w:t>.</w:t>
      </w:r>
      <w:r w:rsidRPr="00AA12FE">
        <w:rPr>
          <w:bCs/>
          <w:sz w:val="24"/>
          <w:szCs w:val="24"/>
        </w:rPr>
        <w:t xml:space="preserve"> Перечень товаров, </w:t>
      </w:r>
      <w:r w:rsidRPr="00955C37">
        <w:rPr>
          <w:bCs/>
          <w:sz w:val="24"/>
          <w:szCs w:val="24"/>
        </w:rPr>
        <w:t xml:space="preserve">подлежащих </w:t>
      </w:r>
      <w:proofErr w:type="spellStart"/>
      <w:r w:rsidRPr="00955C37">
        <w:rPr>
          <w:bCs/>
          <w:sz w:val="24"/>
          <w:szCs w:val="24"/>
        </w:rPr>
        <w:t>прослеживаемости</w:t>
      </w:r>
      <w:proofErr w:type="spellEnd"/>
      <w:r w:rsidRPr="00955C37">
        <w:rPr>
          <w:bCs/>
          <w:sz w:val="24"/>
          <w:szCs w:val="24"/>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025ACE" w:rsidRDefault="00B03B3C" w:rsidP="00025ACE">
      <w:pPr>
        <w:pStyle w:val="afe"/>
        <w:numPr>
          <w:ilvl w:val="0"/>
          <w:numId w:val="4"/>
        </w:numPr>
        <w:tabs>
          <w:tab w:val="left" w:pos="1260"/>
        </w:tabs>
        <w:spacing w:line="240" w:lineRule="auto"/>
        <w:ind w:firstLine="720"/>
        <w:rPr>
          <w:b/>
          <w:sz w:val="24"/>
          <w:szCs w:val="24"/>
        </w:rPr>
      </w:pPr>
      <w:bookmarkStart w:id="68" w:name="_Toc181693189"/>
      <w:bookmarkStart w:id="69" w:name="_Ref190680463"/>
      <w:bookmarkStart w:id="70" w:name="_Ref306140410"/>
      <w:bookmarkStart w:id="71" w:name="_Ref306142159"/>
      <w:bookmarkStart w:id="72" w:name="_Ref468202391"/>
      <w:bookmarkStart w:id="73" w:name="_Ref468202416"/>
      <w:bookmarkStart w:id="74" w:name="_Toc468355879"/>
      <w:bookmarkStart w:id="75" w:name="_Ref130819014"/>
      <w:r w:rsidRPr="00025ACE">
        <w:rPr>
          <w:b/>
          <w:sz w:val="24"/>
          <w:szCs w:val="24"/>
        </w:rPr>
        <w:t>Обеспечение исполнения обязательств Подрядчика по Договору</w:t>
      </w:r>
      <w:bookmarkEnd w:id="68"/>
      <w:bookmarkEnd w:id="69"/>
      <w:bookmarkEnd w:id="70"/>
      <w:bookmarkEnd w:id="71"/>
      <w:bookmarkEnd w:id="72"/>
      <w:bookmarkEnd w:id="73"/>
      <w:bookmarkEnd w:id="74"/>
      <w:bookmarkEnd w:id="75"/>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В документации о закупке может быть установлено требование к обеспечению исполнения договора(</w:t>
      </w:r>
      <w:proofErr w:type="spellStart"/>
      <w:r w:rsidRPr="00470FE8">
        <w:rPr>
          <w:iCs/>
          <w:sz w:val="24"/>
          <w:szCs w:val="24"/>
        </w:rPr>
        <w:t>ов</w:t>
      </w:r>
      <w:proofErr w:type="spellEnd"/>
      <w:r w:rsidRPr="00470FE8">
        <w:rPr>
          <w:iCs/>
          <w:sz w:val="24"/>
          <w:szCs w:val="24"/>
        </w:rPr>
        <w:t>) и/или возврата аванса (если договором(</w:t>
      </w:r>
      <w:proofErr w:type="spellStart"/>
      <w:r w:rsidRPr="00470FE8">
        <w:rPr>
          <w:iCs/>
          <w:sz w:val="24"/>
          <w:szCs w:val="24"/>
        </w:rPr>
        <w:t>ами</w:t>
      </w:r>
      <w:proofErr w:type="spellEnd"/>
      <w:r w:rsidRPr="00470FE8">
        <w:rPr>
          <w:iCs/>
          <w:sz w:val="24"/>
          <w:szCs w:val="24"/>
        </w:rPr>
        <w:t xml:space="preserve">)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Pr="00470FE8">
        <w:rPr>
          <w:sz w:val="24"/>
          <w:szCs w:val="24"/>
        </w:rPr>
        <w:t>указывается в пункте</w:t>
      </w:r>
      <w:r w:rsidR="00CB3973">
        <w:rPr>
          <w:sz w:val="24"/>
          <w:szCs w:val="24"/>
        </w:rPr>
        <w:t xml:space="preserve"> 52.3</w:t>
      </w:r>
      <w:r w:rsidRPr="00470FE8">
        <w:rPr>
          <w:sz w:val="24"/>
          <w:szCs w:val="24"/>
        </w:rPr>
        <w:t xml:space="preserve">. </w:t>
      </w:r>
    </w:p>
    <w:p w:rsidR="000C1A75" w:rsidRPr="008B5176"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76" w:name="_Ref180154709"/>
      <w:r w:rsidRPr="00470FE8">
        <w:rPr>
          <w:iCs/>
          <w:sz w:val="24"/>
          <w:szCs w:val="24"/>
        </w:rPr>
        <w:lastRenderedPageBreak/>
        <w:t xml:space="preserve">Участник, чья Заявка была </w:t>
      </w:r>
      <w:r w:rsidRPr="00331BBD">
        <w:rPr>
          <w:iCs/>
          <w:sz w:val="24"/>
          <w:szCs w:val="24"/>
        </w:rPr>
        <w:t>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331BBD">
        <w:rPr>
          <w:iCs/>
          <w:sz w:val="24"/>
          <w:szCs w:val="24"/>
        </w:rPr>
        <w:t>ов</w:t>
      </w:r>
      <w:proofErr w:type="spellEnd"/>
      <w:r w:rsidRPr="00331BBD">
        <w:rPr>
          <w:iCs/>
          <w:sz w:val="24"/>
          <w:szCs w:val="24"/>
        </w:rPr>
        <w:t xml:space="preserve">),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sidR="008B5176">
        <w:rPr>
          <w:iCs/>
          <w:sz w:val="24"/>
          <w:szCs w:val="24"/>
        </w:rPr>
        <w:t>14</w:t>
      </w:r>
      <w:r w:rsidRPr="00331BBD">
        <w:rPr>
          <w:iCs/>
          <w:sz w:val="24"/>
          <w:szCs w:val="24"/>
        </w:rPr>
        <w:fldChar w:fldCharType="end"/>
      </w:r>
      <w:r w:rsidRPr="00331BBD">
        <w:rPr>
          <w:iCs/>
          <w:sz w:val="24"/>
          <w:szCs w:val="24"/>
        </w:rPr>
        <w:t xml:space="preserve"> (далее – аномально низкая цена Договора(</w:t>
      </w:r>
      <w:proofErr w:type="spellStart"/>
      <w:r w:rsidRPr="00331BBD">
        <w:rPr>
          <w:iCs/>
          <w:sz w:val="24"/>
          <w:szCs w:val="24"/>
        </w:rPr>
        <w:t>ов</w:t>
      </w:r>
      <w:proofErr w:type="spellEnd"/>
      <w:r w:rsidRPr="00331BBD">
        <w:rPr>
          <w:iCs/>
          <w:sz w:val="24"/>
          <w:szCs w:val="24"/>
        </w:rPr>
        <w:t>), демпинговая цена Договора(</w:t>
      </w:r>
      <w:proofErr w:type="spellStart"/>
      <w:r w:rsidRPr="00331BBD">
        <w:rPr>
          <w:iCs/>
          <w:sz w:val="24"/>
          <w:szCs w:val="24"/>
        </w:rPr>
        <w:t>ов</w:t>
      </w:r>
      <w:proofErr w:type="spellEnd"/>
      <w:r w:rsidRPr="00331BBD">
        <w:rPr>
          <w:iCs/>
          <w:sz w:val="24"/>
          <w:szCs w:val="24"/>
        </w:rPr>
        <w:t>)), должен предоставить обеспечение исполнения обязательств по Договору(</w:t>
      </w:r>
      <w:proofErr w:type="spellStart"/>
      <w:r w:rsidRPr="00331BBD">
        <w:rPr>
          <w:iCs/>
          <w:sz w:val="24"/>
          <w:szCs w:val="24"/>
        </w:rPr>
        <w:t>ам</w:t>
      </w:r>
      <w:proofErr w:type="spellEnd"/>
      <w:r w:rsidRPr="00331BBD">
        <w:rPr>
          <w:iCs/>
          <w:sz w:val="24"/>
          <w:szCs w:val="24"/>
        </w:rPr>
        <w:t>)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331BBD">
        <w:rPr>
          <w:iCs/>
          <w:sz w:val="24"/>
          <w:szCs w:val="24"/>
        </w:rPr>
        <w:t>ов</w:t>
      </w:r>
      <w:proofErr w:type="spellEnd"/>
      <w:r w:rsidRPr="00331BBD">
        <w:rPr>
          <w:iCs/>
          <w:sz w:val="24"/>
          <w:szCs w:val="24"/>
        </w:rPr>
        <w:t xml:space="preserve">). В случае, если закупка проводится по единичным расценкам, заявка </w:t>
      </w:r>
      <w:r w:rsidRPr="008B5176">
        <w:rPr>
          <w:iCs/>
          <w:sz w:val="24"/>
          <w:szCs w:val="24"/>
        </w:rPr>
        <w:t>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6"/>
    </w:p>
    <w:p w:rsidR="000C1A75" w:rsidRPr="008B5176" w:rsidRDefault="000C1A75" w:rsidP="000C1A75">
      <w:pPr>
        <w:widowControl w:val="0"/>
        <w:shd w:val="clear" w:color="auto" w:fill="FFFFFF"/>
        <w:tabs>
          <w:tab w:val="left" w:pos="1418"/>
        </w:tabs>
        <w:suppressAutoHyphens/>
        <w:autoSpaceDE w:val="0"/>
        <w:spacing w:line="276" w:lineRule="auto"/>
        <w:ind w:right="159"/>
        <w:rPr>
          <w:sz w:val="24"/>
          <w:szCs w:val="24"/>
        </w:rPr>
      </w:pPr>
    </w:p>
    <w:p w:rsidR="000C1A75" w:rsidRPr="008B5176"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77" w:name="_Ref180149962"/>
      <w:r w:rsidRPr="008B5176">
        <w:rPr>
          <w:b/>
          <w:iCs/>
          <w:sz w:val="24"/>
          <w:szCs w:val="24"/>
        </w:rPr>
        <w:t>Предусмотренные виды обеспечения:</w:t>
      </w:r>
      <w:bookmarkEnd w:id="77"/>
    </w:p>
    <w:p w:rsidR="000C1A75" w:rsidRPr="008B5176" w:rsidRDefault="000C1A75" w:rsidP="000C1A75">
      <w:pPr>
        <w:autoSpaceDE w:val="0"/>
        <w:autoSpaceDN w:val="0"/>
        <w:adjustRightInd w:val="0"/>
        <w:spacing w:line="276" w:lineRule="auto"/>
        <w:ind w:firstLine="540"/>
        <w:rPr>
          <w:sz w:val="24"/>
          <w:szCs w:val="24"/>
        </w:rPr>
      </w:pPr>
    </w:p>
    <w:p w:rsidR="000C1A75" w:rsidRPr="008B5176"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B5176">
        <w:rPr>
          <w:bCs/>
          <w:sz w:val="24"/>
          <w:szCs w:val="24"/>
        </w:rPr>
        <w:t>обеспечение</w:t>
      </w:r>
      <w:r w:rsidRPr="008B5176">
        <w:rPr>
          <w:rFonts w:eastAsia="Arial Unicode MS"/>
          <w:sz w:val="24"/>
          <w:szCs w:val="24"/>
          <w:u w:color="000000"/>
          <w:bdr w:val="nil"/>
        </w:rPr>
        <w:t xml:space="preserve"> на возврат авансовых платежей – </w:t>
      </w:r>
      <w:r w:rsidRPr="008B5176">
        <w:rPr>
          <w:rFonts w:eastAsia="Arial Unicode MS"/>
          <w:b/>
          <w:sz w:val="24"/>
          <w:szCs w:val="24"/>
          <w:u w:color="000000"/>
          <w:bdr w:val="nil"/>
        </w:rPr>
        <w:t>не</w:t>
      </w:r>
      <w:r w:rsidRPr="008B5176">
        <w:rPr>
          <w:rFonts w:eastAsia="Arial Unicode MS"/>
          <w:sz w:val="24"/>
          <w:szCs w:val="24"/>
          <w:u w:color="000000"/>
          <w:bdr w:val="nil"/>
        </w:rPr>
        <w:t xml:space="preserve"> </w:t>
      </w:r>
      <w:r w:rsidRPr="008B5176">
        <w:rPr>
          <w:rFonts w:eastAsia="Arial Unicode MS"/>
          <w:b/>
          <w:sz w:val="24"/>
          <w:szCs w:val="24"/>
          <w:u w:color="000000"/>
          <w:bdr w:val="nil"/>
        </w:rPr>
        <w:t>предусмотрено</w:t>
      </w:r>
      <w:r w:rsidRPr="008B5176">
        <w:rPr>
          <w:rFonts w:eastAsia="Arial Unicode MS"/>
          <w:sz w:val="24"/>
          <w:szCs w:val="24"/>
          <w:u w:color="000000"/>
          <w:bdr w:val="nil"/>
        </w:rPr>
        <w:t>;</w:t>
      </w:r>
    </w:p>
    <w:p w:rsidR="000C1A75" w:rsidRPr="008B5176"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B5176">
        <w:rPr>
          <w:rFonts w:eastAsia="Arial Unicode MS"/>
          <w:sz w:val="24"/>
          <w:szCs w:val="24"/>
          <w:u w:color="000000"/>
          <w:bdr w:val="nil"/>
        </w:rPr>
        <w:t xml:space="preserve">обеспечение гарантийных обязательств - </w:t>
      </w:r>
      <w:r w:rsidRPr="008B5176">
        <w:rPr>
          <w:rFonts w:eastAsia="Arial Unicode MS"/>
          <w:b/>
          <w:sz w:val="24"/>
          <w:szCs w:val="24"/>
          <w:u w:color="000000"/>
          <w:bdr w:val="nil"/>
        </w:rPr>
        <w:t>не</w:t>
      </w:r>
      <w:r w:rsidRPr="008B5176">
        <w:rPr>
          <w:rFonts w:eastAsia="Arial Unicode MS"/>
          <w:sz w:val="24"/>
          <w:szCs w:val="24"/>
          <w:u w:color="000000"/>
          <w:bdr w:val="nil"/>
        </w:rPr>
        <w:t xml:space="preserve"> </w:t>
      </w:r>
      <w:r w:rsidRPr="008B5176">
        <w:rPr>
          <w:rFonts w:eastAsia="Arial Unicode MS"/>
          <w:b/>
          <w:sz w:val="24"/>
          <w:szCs w:val="24"/>
          <w:u w:color="000000"/>
          <w:bdr w:val="nil"/>
        </w:rPr>
        <w:t>предусмотрено</w:t>
      </w:r>
      <w:r w:rsidRPr="008B5176">
        <w:rPr>
          <w:rFonts w:eastAsia="Arial Unicode MS"/>
          <w:sz w:val="24"/>
          <w:szCs w:val="24"/>
          <w:u w:color="000000"/>
          <w:bdr w:val="nil"/>
        </w:rPr>
        <w:t>;</w:t>
      </w:r>
    </w:p>
    <w:p w:rsidR="000C1A75" w:rsidRPr="008B5176"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8B5176">
        <w:rPr>
          <w:bCs/>
          <w:sz w:val="24"/>
          <w:szCs w:val="24"/>
        </w:rPr>
        <w:t>обеспечение</w:t>
      </w:r>
      <w:r w:rsidRPr="008B5176">
        <w:rPr>
          <w:rFonts w:eastAsia="Arial Unicode MS"/>
          <w:sz w:val="24"/>
          <w:szCs w:val="24"/>
          <w:u w:color="000000"/>
          <w:bdr w:val="nil"/>
        </w:rPr>
        <w:t xml:space="preserve"> исполнения обязательств по Договору(</w:t>
      </w:r>
      <w:proofErr w:type="spellStart"/>
      <w:r w:rsidRPr="008B5176">
        <w:rPr>
          <w:rFonts w:eastAsia="Arial Unicode MS"/>
          <w:sz w:val="24"/>
          <w:szCs w:val="24"/>
          <w:u w:color="000000"/>
          <w:bdr w:val="nil"/>
        </w:rPr>
        <w:t>ам</w:t>
      </w:r>
      <w:proofErr w:type="spellEnd"/>
      <w:r w:rsidRPr="008B5176">
        <w:rPr>
          <w:rFonts w:eastAsia="Arial Unicode MS"/>
          <w:sz w:val="24"/>
          <w:szCs w:val="24"/>
          <w:u w:color="000000"/>
          <w:bdr w:val="nil"/>
        </w:rPr>
        <w:t xml:space="preserve">) – </w:t>
      </w:r>
      <w:r w:rsidRPr="008B5176">
        <w:rPr>
          <w:rFonts w:eastAsia="Arial Unicode MS"/>
          <w:b/>
          <w:sz w:val="24"/>
          <w:szCs w:val="24"/>
          <w:u w:color="000000"/>
          <w:bdr w:val="nil"/>
        </w:rPr>
        <w:t xml:space="preserve">не предусмотрено, </w:t>
      </w:r>
      <w:r w:rsidRPr="008B5176">
        <w:rPr>
          <w:rFonts w:eastAsia="Arial Unicode MS"/>
          <w:sz w:val="24"/>
          <w:szCs w:val="24"/>
          <w:u w:color="000000"/>
          <w:bdr w:val="nil"/>
        </w:rPr>
        <w:t xml:space="preserve">за исключением </w:t>
      </w:r>
      <w:r w:rsidRPr="008B5176">
        <w:rPr>
          <w:sz w:val="24"/>
          <w:szCs w:val="24"/>
        </w:rPr>
        <w:t>случая предложения Победителем аномально низкой (демпинговой) цены (</w:t>
      </w:r>
      <w:proofErr w:type="gramStart"/>
      <w:r w:rsidRPr="008B5176">
        <w:rPr>
          <w:sz w:val="24"/>
          <w:szCs w:val="24"/>
        </w:rPr>
        <w:t xml:space="preserve">подпункт  </w:t>
      </w:r>
      <w:r w:rsidR="00497D8B">
        <w:rPr>
          <w:sz w:val="24"/>
          <w:szCs w:val="24"/>
        </w:rPr>
        <w:t>52.2</w:t>
      </w:r>
      <w:proofErr w:type="gramEnd"/>
      <w:r w:rsidR="00497D8B">
        <w:rPr>
          <w:sz w:val="24"/>
          <w:szCs w:val="24"/>
        </w:rPr>
        <w:t xml:space="preserve"> </w:t>
      </w:r>
      <w:r w:rsidRPr="008B5176">
        <w:rPr>
          <w:sz w:val="24"/>
          <w:szCs w:val="24"/>
        </w:rPr>
        <w:t>настоящей документации).</w:t>
      </w:r>
    </w:p>
    <w:p w:rsidR="000C1A75" w:rsidRPr="008B5176" w:rsidRDefault="000C1A75" w:rsidP="000C1A75">
      <w:pPr>
        <w:widowControl w:val="0"/>
        <w:shd w:val="clear" w:color="auto" w:fill="FFFFFF"/>
        <w:tabs>
          <w:tab w:val="left" w:pos="1418"/>
        </w:tabs>
        <w:suppressAutoHyphens/>
        <w:autoSpaceDE w:val="0"/>
        <w:spacing w:line="276" w:lineRule="auto"/>
        <w:ind w:left="1418" w:right="159" w:firstLine="0"/>
        <w:rPr>
          <w:b/>
          <w:bCs/>
          <w:sz w:val="24"/>
          <w:szCs w:val="24"/>
        </w:rPr>
      </w:pPr>
    </w:p>
    <w:p w:rsidR="000C1A75" w:rsidRPr="008B5176" w:rsidRDefault="000C1A75" w:rsidP="000C1A75">
      <w:pPr>
        <w:widowControl w:val="0"/>
        <w:numPr>
          <w:ilvl w:val="2"/>
          <w:numId w:val="24"/>
        </w:numPr>
        <w:shd w:val="clear" w:color="auto" w:fill="FFFFFF"/>
        <w:tabs>
          <w:tab w:val="clear" w:pos="2835"/>
          <w:tab w:val="left" w:pos="1418"/>
          <w:tab w:val="num" w:pos="2127"/>
        </w:tabs>
        <w:suppressAutoHyphens/>
        <w:autoSpaceDE w:val="0"/>
        <w:spacing w:line="276" w:lineRule="auto"/>
        <w:ind w:left="851" w:right="159" w:firstLine="567"/>
        <w:rPr>
          <w:b/>
          <w:bCs/>
          <w:sz w:val="24"/>
          <w:szCs w:val="24"/>
        </w:rPr>
      </w:pPr>
      <w:r w:rsidRPr="008B5176">
        <w:rPr>
          <w:b/>
          <w:bCs/>
          <w:sz w:val="24"/>
          <w:szCs w:val="24"/>
        </w:rPr>
        <w:t>Требования к обеспечению. Обеспечение исполнения обязательств по Договору(</w:t>
      </w:r>
      <w:proofErr w:type="spellStart"/>
      <w:r w:rsidRPr="008B5176">
        <w:rPr>
          <w:b/>
          <w:bCs/>
          <w:sz w:val="24"/>
          <w:szCs w:val="24"/>
        </w:rPr>
        <w:t>ам</w:t>
      </w:r>
      <w:proofErr w:type="spellEnd"/>
      <w:r w:rsidRPr="008B5176">
        <w:rPr>
          <w:b/>
          <w:bCs/>
          <w:sz w:val="24"/>
          <w:szCs w:val="24"/>
        </w:rPr>
        <w:t>) не предусмотрено, за исключением случая предложения Победителем аномально низкой (демпинговой) цены</w:t>
      </w:r>
    </w:p>
    <w:p w:rsidR="000C1A75" w:rsidRPr="008B5176" w:rsidRDefault="000C1A75" w:rsidP="000C1A75">
      <w:pPr>
        <w:widowControl w:val="0"/>
        <w:spacing w:line="276" w:lineRule="auto"/>
        <w:rPr>
          <w:b/>
          <w:sz w:val="24"/>
          <w:szCs w:val="24"/>
        </w:rPr>
      </w:pPr>
    </w:p>
    <w:p w:rsidR="000C1A75" w:rsidRPr="008B5176"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8B5176">
        <w:rPr>
          <w:bCs/>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8B5176">
        <w:rPr>
          <w:bCs/>
          <w:sz w:val="24"/>
          <w:szCs w:val="24"/>
        </w:rPr>
        <w:t>ов</w:t>
      </w:r>
      <w:proofErr w:type="spellEnd"/>
      <w:r w:rsidRPr="008B5176">
        <w:rPr>
          <w:bCs/>
          <w:sz w:val="24"/>
          <w:szCs w:val="24"/>
        </w:rPr>
        <w:t xml:space="preserve">) в случае предложения Победителем аномально низкой (демпинговой) цены: </w:t>
      </w:r>
      <w:r w:rsidRPr="008B5176">
        <w:rPr>
          <w:b/>
          <w:bCs/>
          <w:sz w:val="24"/>
          <w:szCs w:val="24"/>
        </w:rPr>
        <w:t>приведены в Приложении №7 к закупочной документации.</w:t>
      </w:r>
    </w:p>
    <w:p w:rsidR="000C1A75" w:rsidRPr="00470FE8" w:rsidRDefault="000C1A75" w:rsidP="000C1A75">
      <w:pPr>
        <w:widowControl w:val="0"/>
        <w:shd w:val="clear" w:color="auto" w:fill="FFFFFF"/>
        <w:tabs>
          <w:tab w:val="left" w:pos="1134"/>
        </w:tabs>
        <w:suppressAutoHyphens/>
        <w:autoSpaceDE w:val="0"/>
        <w:spacing w:line="276" w:lineRule="auto"/>
        <w:ind w:left="2410" w:right="159" w:firstLine="0"/>
        <w:rPr>
          <w:b/>
          <w:bCs/>
          <w:sz w:val="24"/>
          <w:szCs w:val="24"/>
        </w:rPr>
      </w:pP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78" w:name="_Ref130473888"/>
      <w:r w:rsidRPr="00470FE8">
        <w:rPr>
          <w:iCs/>
          <w:sz w:val="24"/>
          <w:szCs w:val="24"/>
        </w:rPr>
        <w:t>В случае, если закупочной документацией</w:t>
      </w:r>
      <w:r w:rsidRPr="00470FE8">
        <w:rPr>
          <w:b/>
          <w:iCs/>
          <w:sz w:val="24"/>
          <w:szCs w:val="24"/>
        </w:rPr>
        <w:t xml:space="preserve"> </w:t>
      </w:r>
      <w:r w:rsidRPr="00470FE8">
        <w:rPr>
          <w:iCs/>
          <w:sz w:val="24"/>
          <w:szCs w:val="24"/>
        </w:rPr>
        <w:t xml:space="preserve">и проектом Договора </w:t>
      </w:r>
      <w:r w:rsidRPr="00CC3DCC">
        <w:rPr>
          <w:iCs/>
          <w:sz w:val="24"/>
          <w:szCs w:val="24"/>
        </w:rPr>
        <w:t>предусмотрено несколько способов обеспечения обязательств, выбор способа обеспечения обязательств по договору(</w:t>
      </w:r>
      <w:proofErr w:type="spellStart"/>
      <w:r w:rsidRPr="00CC3DCC">
        <w:rPr>
          <w:iCs/>
          <w:sz w:val="24"/>
          <w:szCs w:val="24"/>
        </w:rPr>
        <w:t>ам</w:t>
      </w:r>
      <w:proofErr w:type="spellEnd"/>
      <w:r w:rsidRPr="00CC3DCC">
        <w:rPr>
          <w:iCs/>
          <w:sz w:val="24"/>
          <w:szCs w:val="24"/>
        </w:rPr>
        <w:t>) осуществляется Победителем.</w:t>
      </w:r>
      <w:bookmarkEnd w:id="78"/>
      <w:r w:rsidRPr="00CC3DCC">
        <w:rPr>
          <w:sz w:val="24"/>
          <w:szCs w:val="24"/>
        </w:rPr>
        <w:t xml:space="preserve">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79" w:name="_Ref130556529"/>
      <w:r w:rsidRPr="00CC3DCC">
        <w:rPr>
          <w:sz w:val="24"/>
          <w:szCs w:val="24"/>
        </w:rPr>
        <w:t xml:space="preserve">Непредставление обеспечения исполнения обязательств до срока, указанного в пункте </w:t>
      </w:r>
      <w:r w:rsidR="00542AE4">
        <w:rPr>
          <w:sz w:val="24"/>
          <w:szCs w:val="24"/>
        </w:rPr>
        <w:t>52.3</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end"/>
      </w:r>
      <w:r w:rsidRPr="00CC3DCC">
        <w:rPr>
          <w:sz w:val="24"/>
          <w:szCs w:val="24"/>
        </w:rPr>
        <w:t xml:space="preserve"> в </w:t>
      </w:r>
      <w:r w:rsidRPr="00CC3DCC">
        <w:rPr>
          <w:bCs/>
          <w:sz w:val="24"/>
          <w:szCs w:val="24"/>
        </w:rPr>
        <w:t>Требованиях к обеспечению/ Срок предоставления обеспечения</w:t>
      </w:r>
      <w:r w:rsidRPr="00CC3DCC">
        <w:rPr>
          <w:b/>
          <w:bCs/>
          <w:sz w:val="24"/>
          <w:szCs w:val="24"/>
        </w:rPr>
        <w:t xml:space="preserve"> </w:t>
      </w:r>
      <w:r w:rsidRPr="00CC3DC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00542AE4">
        <w:rPr>
          <w:sz w:val="24"/>
          <w:szCs w:val="24"/>
        </w:rPr>
        <w:t>54.1</w:t>
      </w:r>
      <w:r w:rsidRPr="00CC3DCC">
        <w:rPr>
          <w:sz w:val="24"/>
          <w:szCs w:val="24"/>
        </w:rPr>
        <w:fldChar w:fldCharType="begin"/>
      </w:r>
      <w:r w:rsidRPr="00CC3DCC">
        <w:rPr>
          <w:sz w:val="24"/>
          <w:szCs w:val="24"/>
        </w:rPr>
        <w:instrText xml:space="preserve"> REF _Ref9347655 \r \h  \* MERGEFORMAT </w:instrText>
      </w:r>
      <w:r w:rsidRPr="00CC3DCC">
        <w:rPr>
          <w:sz w:val="24"/>
          <w:szCs w:val="24"/>
        </w:rPr>
      </w:r>
      <w:r w:rsidRPr="00CC3DCC">
        <w:rPr>
          <w:sz w:val="24"/>
          <w:szCs w:val="24"/>
        </w:rPr>
        <w:fldChar w:fldCharType="end"/>
      </w:r>
      <w:r w:rsidRPr="00CC3DCC">
        <w:rPr>
          <w:sz w:val="24"/>
          <w:szCs w:val="24"/>
        </w:rPr>
        <w:t>.</w:t>
      </w:r>
      <w:bookmarkEnd w:id="79"/>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0" w:name="_Ref130556457"/>
      <w:r w:rsidRPr="00CC3DC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0"/>
    </w:p>
    <w:p w:rsidR="000C1A75" w:rsidRPr="00CC3DCC" w:rsidRDefault="000C1A75" w:rsidP="000C1A75">
      <w:pPr>
        <w:pStyle w:val="afc"/>
        <w:numPr>
          <w:ilvl w:val="0"/>
          <w:numId w:val="25"/>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 xml:space="preserve">Срок действия независимой гарантии указывается в пункте </w:t>
      </w:r>
      <w:r w:rsidR="00542AE4">
        <w:rPr>
          <w:sz w:val="24"/>
          <w:szCs w:val="24"/>
          <w:lang w:val="ru-RU"/>
        </w:rPr>
        <w:t>52.3</w:t>
      </w:r>
      <w:r w:rsidRPr="00CC3DCC">
        <w:rPr>
          <w:sz w:val="24"/>
          <w:szCs w:val="24"/>
          <w:lang w:val="ru-RU"/>
        </w:rPr>
        <w:t xml:space="preserve"> в </w:t>
      </w:r>
      <w:r w:rsidRPr="00CC3DCC">
        <w:rPr>
          <w:bCs/>
          <w:sz w:val="24"/>
          <w:szCs w:val="24"/>
        </w:rPr>
        <w:t>Требования</w:t>
      </w:r>
      <w:r w:rsidRPr="00CC3DCC">
        <w:rPr>
          <w:bCs/>
          <w:sz w:val="24"/>
          <w:szCs w:val="24"/>
          <w:lang w:val="ru-RU"/>
        </w:rPr>
        <w:t>х</w:t>
      </w:r>
      <w:r w:rsidRPr="00CC3DCC">
        <w:rPr>
          <w:bCs/>
          <w:sz w:val="24"/>
          <w:szCs w:val="24"/>
        </w:rPr>
        <w:t xml:space="preserve"> к обеспечению</w:t>
      </w:r>
      <w:r w:rsidRPr="00CC3DCC">
        <w:rPr>
          <w:bCs/>
          <w:sz w:val="24"/>
          <w:szCs w:val="24"/>
          <w:lang w:val="ru-RU"/>
        </w:rPr>
        <w:t>/</w:t>
      </w:r>
      <w:r w:rsidRPr="00CC3DCC">
        <w:rPr>
          <w:bCs/>
          <w:sz w:val="24"/>
          <w:szCs w:val="24"/>
        </w:rPr>
        <w:t xml:space="preserve"> Срок действия независимой гарантии</w:t>
      </w:r>
      <w:r w:rsidRPr="00CC3DCC">
        <w:rPr>
          <w:bCs/>
          <w:iCs/>
          <w:sz w:val="24"/>
          <w:szCs w:val="24"/>
        </w:rPr>
        <w:t xml:space="preserve">; </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lastRenderedPageBreak/>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bCs/>
          <w:iCs/>
          <w:sz w:val="24"/>
          <w:szCs w:val="24"/>
        </w:rPr>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1" w:name="_Ref130556489"/>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1"/>
      <w:r>
        <w:rPr>
          <w:sz w:val="24"/>
          <w:szCs w:val="24"/>
        </w:rPr>
        <w:t>.</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Pr>
          <w:sz w:val="24"/>
          <w:szCs w:val="24"/>
        </w:rPr>
        <w:t>6</w:t>
      </w:r>
      <w:r w:rsidRPr="00021699">
        <w:rPr>
          <w:sz w:val="24"/>
          <w:szCs w:val="24"/>
        </w:rPr>
        <w:t xml:space="preserve"> к закупочной документации.</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2" w:name="_Ref130229492"/>
      <w:r w:rsidRPr="00CC3DCC">
        <w:rPr>
          <w:sz w:val="24"/>
          <w:szCs w:val="24"/>
        </w:rPr>
        <w:t>Возврат оригинала Независимой гарантии Победителю осуществляется по инициативе Победителя в следующих случаях:</w:t>
      </w:r>
      <w:bookmarkEnd w:id="82"/>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3" w:name="_Ref130229493"/>
      <w:r w:rsidRPr="00470FE8">
        <w:rPr>
          <w:sz w:val="24"/>
          <w:szCs w:val="24"/>
        </w:rPr>
        <w:t>Взыскание по независимой гарантии производится при наступлении обстоятельств, предусмотренных независимой гарантией.</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t>Возврат Победителю Независимой гарантии, по которой Заказчиком предъявлены требования об оплате, не производится.</w:t>
      </w:r>
      <w:bookmarkEnd w:id="83"/>
    </w:p>
    <w:p w:rsidR="000C1A75" w:rsidRPr="00470FE8" w:rsidRDefault="000C1A75" w:rsidP="000C1A75">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w:t>
      </w:r>
      <w:r w:rsidRPr="00470FE8">
        <w:rPr>
          <w:bCs/>
          <w:sz w:val="24"/>
          <w:szCs w:val="24"/>
        </w:rPr>
        <w:lastRenderedPageBreak/>
        <w:t xml:space="preserve">меры, а также организациями, в отношении </w:t>
      </w:r>
      <w:proofErr w:type="spellStart"/>
      <w:r w:rsidRPr="00470FE8">
        <w:rPr>
          <w:bCs/>
          <w:sz w:val="24"/>
          <w:szCs w:val="24"/>
        </w:rPr>
        <w:t>бенефициарных</w:t>
      </w:r>
      <w:proofErr w:type="spellEnd"/>
      <w:r w:rsidRPr="00470FE8">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70FE8">
        <w:rPr>
          <w:sz w:val="24"/>
          <w:szCs w:val="24"/>
        </w:rPr>
        <w:t>обязательств</w:t>
      </w:r>
      <w:r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принятие решения о реорганизации или ликвидации Аффилированного лица;</w:t>
      </w:r>
    </w:p>
    <w:p w:rsidR="000C1A75" w:rsidRPr="00470FE8" w:rsidRDefault="000C1A75" w:rsidP="000C1A75">
      <w:pPr>
        <w:tabs>
          <w:tab w:val="left" w:pos="1134"/>
        </w:tabs>
        <w:autoSpaceDE w:val="0"/>
        <w:autoSpaceDN w:val="0"/>
        <w:adjustRightInd w:val="0"/>
        <w:spacing w:line="276" w:lineRule="auto"/>
        <w:ind w:left="2127" w:firstLine="709"/>
        <w:rPr>
          <w:sz w:val="24"/>
          <w:szCs w:val="24"/>
        </w:rPr>
      </w:pPr>
      <w:r w:rsidRPr="00470FE8">
        <w:rPr>
          <w:spacing w:val="-4"/>
          <w:sz w:val="24"/>
          <w:szCs w:val="24"/>
        </w:rPr>
        <w:t>- </w:t>
      </w:r>
      <w:r w:rsidRPr="00470FE8">
        <w:rPr>
          <w:sz w:val="24"/>
          <w:szCs w:val="24"/>
        </w:rPr>
        <w:t>принятие судом к производству заявления о признании Аффилированного лица несостоятельным (банкротом).</w:t>
      </w:r>
    </w:p>
    <w:p w:rsidR="000C1A75" w:rsidRPr="00470FE8" w:rsidRDefault="000C1A75" w:rsidP="000C1A75">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г) представление Заказчику(</w:t>
      </w:r>
      <w:proofErr w:type="spellStart"/>
      <w:r w:rsidRPr="00470FE8">
        <w:rPr>
          <w:sz w:val="24"/>
          <w:szCs w:val="24"/>
        </w:rPr>
        <w:t>ам</w:t>
      </w:r>
      <w:proofErr w:type="spellEnd"/>
      <w:r w:rsidRPr="00470FE8">
        <w:rPr>
          <w:sz w:val="24"/>
          <w:szCs w:val="24"/>
        </w:rPr>
        <w:t>) письма (оригинал), подтверждающего, что в отношении контрагента Победителя закупки/</w:t>
      </w:r>
      <w:proofErr w:type="spellStart"/>
      <w:r w:rsidRPr="00470FE8">
        <w:rPr>
          <w:sz w:val="24"/>
          <w:szCs w:val="24"/>
        </w:rPr>
        <w:t>бенефициарного</w:t>
      </w:r>
      <w:proofErr w:type="spellEnd"/>
      <w:r w:rsidRPr="00470FE8">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 xml:space="preserve">д) представление документов, подтверждающих </w:t>
      </w:r>
      <w:proofErr w:type="spellStart"/>
      <w:r w:rsidRPr="00470FE8">
        <w:rPr>
          <w:sz w:val="24"/>
          <w:szCs w:val="24"/>
        </w:rPr>
        <w:t>аффилированность</w:t>
      </w:r>
      <w:proofErr w:type="spellEnd"/>
      <w:r w:rsidRPr="00470FE8">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w:t>
      </w:r>
      <w:proofErr w:type="spellStart"/>
      <w:r w:rsidRPr="00470FE8">
        <w:rPr>
          <w:sz w:val="24"/>
          <w:szCs w:val="24"/>
        </w:rPr>
        <w:t>ов</w:t>
      </w:r>
      <w:proofErr w:type="spellEnd"/>
      <w:r w:rsidRPr="00470FE8">
        <w:rPr>
          <w:sz w:val="24"/>
          <w:szCs w:val="24"/>
        </w:rPr>
        <w:t xml:space="preserve">) при наступлении одного из событий, указанных в </w:t>
      </w:r>
      <w:proofErr w:type="spellStart"/>
      <w:r w:rsidRPr="00470FE8">
        <w:rPr>
          <w:sz w:val="24"/>
          <w:szCs w:val="24"/>
        </w:rPr>
        <w:t>пп</w:t>
      </w:r>
      <w:proofErr w:type="spellEnd"/>
      <w:r w:rsidRPr="00470FE8">
        <w:rPr>
          <w:sz w:val="24"/>
          <w:szCs w:val="24"/>
        </w:rPr>
        <w:t>. в) настоящего пункта.</w:t>
      </w: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lastRenderedPageBreak/>
        <w:t xml:space="preserve">Организатор запроса цен не позднее 3 дней с момента подписания итогового Протокола разместит его на </w:t>
      </w:r>
      <w:proofErr w:type="spellStart"/>
      <w:r w:rsidRPr="00470FE8">
        <w:rPr>
          <w:sz w:val="24"/>
          <w:szCs w:val="24"/>
        </w:rPr>
        <w:t>интернет-ресурсах</w:t>
      </w:r>
      <w:proofErr w:type="spellEnd"/>
      <w:r w:rsidRPr="00470FE8">
        <w:rPr>
          <w:sz w:val="24"/>
          <w:szCs w:val="24"/>
        </w:rPr>
        <w:t xml:space="preserve">,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8B5176">
        <w:rPr>
          <w:iCs/>
          <w:sz w:val="24"/>
          <w:szCs w:val="24"/>
        </w:rPr>
        <w:t>5</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84" w:name="_Ref468974519"/>
      <w:bookmarkEnd w:id="2"/>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4"/>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85" w:name="_Ref469063175"/>
      <w:r w:rsidRPr="00470FE8">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470FE8">
        <w:rPr>
          <w:sz w:val="24"/>
          <w:szCs w:val="24"/>
          <w:lang w:eastAsia="x-none"/>
        </w:rPr>
        <w:t>пп</w:t>
      </w:r>
      <w:proofErr w:type="spellEnd"/>
      <w:r w:rsidRPr="00470FE8">
        <w:rPr>
          <w:sz w:val="24"/>
          <w:szCs w:val="24"/>
          <w:lang w:eastAsia="x-none"/>
        </w:rPr>
        <w:t>.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8B5176">
        <w:rPr>
          <w:sz w:val="24"/>
          <w:szCs w:val="24"/>
          <w:lang w:eastAsia="x-none"/>
        </w:rPr>
        <w:t>55</w:t>
      </w:r>
      <w:r w:rsidR="00E50043" w:rsidRPr="00470FE8">
        <w:rPr>
          <w:sz w:val="24"/>
          <w:szCs w:val="24"/>
          <w:lang w:eastAsia="x-none"/>
        </w:rPr>
        <w:fldChar w:fldCharType="end"/>
      </w:r>
      <w:r w:rsidRPr="00470FE8">
        <w:rPr>
          <w:sz w:val="24"/>
          <w:szCs w:val="24"/>
          <w:lang w:eastAsia="x-none"/>
        </w:rPr>
        <w:t>).</w:t>
      </w:r>
      <w:r w:rsidR="00283D0C">
        <w:rPr>
          <w:sz w:val="24"/>
          <w:szCs w:val="24"/>
          <w:lang w:eastAsia="x-none"/>
        </w:rPr>
        <w:t xml:space="preserve"> </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86"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5"/>
      <w:bookmarkEnd w:id="86"/>
    </w:p>
    <w:p w:rsidR="00AA30F5" w:rsidRDefault="0005091B" w:rsidP="006E0F55">
      <w:pPr>
        <w:numPr>
          <w:ilvl w:val="0"/>
          <w:numId w:val="4"/>
        </w:numPr>
        <w:autoSpaceDE w:val="0"/>
        <w:autoSpaceDN w:val="0"/>
        <w:spacing w:before="40" w:line="240" w:lineRule="auto"/>
        <w:rPr>
          <w:sz w:val="24"/>
          <w:szCs w:val="24"/>
        </w:rPr>
      </w:pPr>
      <w:r w:rsidRPr="00470FE8">
        <w:rPr>
          <w:sz w:val="24"/>
          <w:szCs w:val="24"/>
        </w:rPr>
        <w:t xml:space="preserve">Организатор имеет право отменить запрос цен в </w:t>
      </w:r>
      <w:r w:rsidR="00DB5A29" w:rsidRPr="00DB5A29">
        <w:rPr>
          <w:sz w:val="24"/>
          <w:szCs w:val="24"/>
        </w:rPr>
        <w:t>любое время до подписания договора</w:t>
      </w:r>
      <w:r w:rsidRPr="007D0CA0">
        <w:rPr>
          <w:sz w:val="24"/>
          <w:szCs w:val="24"/>
        </w:rPr>
        <w:t>, не неся при этом никакой от</w:t>
      </w:r>
      <w:r w:rsidR="00DB5A29">
        <w:rPr>
          <w:sz w:val="24"/>
          <w:szCs w:val="24"/>
        </w:rPr>
        <w:t>ветственности перед Участниками</w:t>
      </w:r>
      <w:r w:rsidR="00AA30F5" w:rsidRPr="007D0CA0">
        <w:rPr>
          <w:sz w:val="24"/>
          <w:szCs w:val="24"/>
        </w:rPr>
        <w:t>.</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8C1E07" w:rsidRDefault="00A133E4" w:rsidP="008C1E07">
      <w:pPr>
        <w:jc w:val="right"/>
        <w:rPr>
          <w:sz w:val="24"/>
          <w:szCs w:val="24"/>
        </w:rPr>
      </w:pPr>
      <w:r w:rsidRPr="006804AB">
        <w:rPr>
          <w:sz w:val="24"/>
          <w:szCs w:val="24"/>
        </w:rPr>
        <w:br w:type="page"/>
      </w:r>
    </w:p>
    <w:p w:rsidR="008C1E07" w:rsidRDefault="008C1E07" w:rsidP="008C1E07">
      <w:pPr>
        <w:jc w:val="right"/>
        <w:rPr>
          <w:sz w:val="24"/>
          <w:szCs w:val="24"/>
        </w:rPr>
      </w:pPr>
    </w:p>
    <w:p w:rsidR="006872BC" w:rsidRDefault="006872BC" w:rsidP="008C1E07">
      <w:pPr>
        <w:jc w:val="right"/>
      </w:pPr>
      <w:r>
        <w:t xml:space="preserve">Приложение № </w:t>
      </w:r>
      <w:r w:rsidR="00A41C7C">
        <w:t>3</w:t>
      </w:r>
      <w:r>
        <w:t xml:space="preserve"> </w:t>
      </w:r>
    </w:p>
    <w:p w:rsidR="006872BC" w:rsidRDefault="006872BC" w:rsidP="00065F0B">
      <w:pPr>
        <w:jc w:val="right"/>
      </w:pPr>
      <w:r>
        <w:t xml:space="preserve">к </w:t>
      </w:r>
      <w:r w:rsidR="00E57110">
        <w:t>Документации</w:t>
      </w:r>
    </w:p>
    <w:p w:rsidR="006872BC" w:rsidRPr="007376CB" w:rsidRDefault="00A41C7C" w:rsidP="00065F0B">
      <w:pPr>
        <w:jc w:val="center"/>
      </w:pPr>
      <w:r w:rsidRPr="007376CB">
        <w:t>Образцы основных форм документов, включаемых в Заявку</w:t>
      </w:r>
    </w:p>
    <w:p w:rsidR="00863DF7" w:rsidRPr="007376CB" w:rsidRDefault="00863DF7" w:rsidP="00065F0B">
      <w:pPr>
        <w:jc w:val="center"/>
      </w:pPr>
    </w:p>
    <w:p w:rsidR="00863DF7" w:rsidRPr="007376CB" w:rsidRDefault="00863DF7" w:rsidP="00065F0B">
      <w:pPr>
        <w:jc w:val="cente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7376CB">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542AE4" w:rsidRPr="008415E0" w:rsidRDefault="00542AE4" w:rsidP="00542AE4">
      <w:pPr>
        <w:pStyle w:val="aff8"/>
        <w:ind w:left="-360" w:firstLine="1068"/>
        <w:jc w:val="center"/>
      </w:pPr>
      <w:bookmarkStart w:id="87" w:name="_Toc206907096"/>
      <w:bookmarkStart w:id="88" w:name="_Письмо_о_подаче"/>
      <w:bookmarkEnd w:id="87"/>
      <w:bookmarkEnd w:id="88"/>
      <w:r>
        <w:rPr>
          <w:b/>
        </w:rPr>
        <w:t xml:space="preserve">Заявка на </w:t>
      </w:r>
      <w:r>
        <w:rPr>
          <w:b/>
          <w:lang w:val="ru-RU"/>
        </w:rPr>
        <w:t>оказание услуг</w:t>
      </w:r>
      <w:r w:rsidRPr="008415E0">
        <w:rPr>
          <w:b/>
        </w:rPr>
        <w:t xml:space="preserve"> на ______________________________</w:t>
      </w:r>
    </w:p>
    <w:p w:rsidR="00542AE4" w:rsidRPr="00EE03EB" w:rsidRDefault="00542AE4" w:rsidP="00542AE4">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Pr>
          <w:b/>
          <w:i/>
          <w:lang w:val="ru-RU"/>
        </w:rPr>
        <w:t>в ЕИС</w:t>
      </w:r>
      <w:r w:rsidRPr="008415E0">
        <w:rPr>
          <w:b/>
          <w:i/>
        </w:rPr>
        <w:t>)</w:t>
      </w:r>
      <w:r w:rsidRPr="008415E0">
        <w:t xml:space="preserve"> от _________ </w:t>
      </w:r>
      <w:r w:rsidRPr="008415E0">
        <w:rPr>
          <w:b/>
          <w:i/>
        </w:rPr>
        <w:t xml:space="preserve">(указывается дата запроса цен), </w:t>
      </w:r>
      <w:r w:rsidRPr="00EE03EB">
        <w:rPr>
          <w:bCs/>
          <w:sz w:val="24"/>
          <w:szCs w:val="24"/>
        </w:rPr>
        <w:t xml:space="preserve">на </w:t>
      </w:r>
      <w:r w:rsidRPr="00EE03EB">
        <w:rPr>
          <w:sz w:val="24"/>
          <w:szCs w:val="24"/>
        </w:rPr>
        <w:t xml:space="preserve">право заключения договора </w:t>
      </w:r>
      <w:r>
        <w:rPr>
          <w:sz w:val="24"/>
          <w:szCs w:val="24"/>
          <w:lang w:val="ru-RU"/>
        </w:rPr>
        <w:t xml:space="preserve">на </w:t>
      </w:r>
      <w:r w:rsidRPr="00EE03EB">
        <w:rPr>
          <w:b/>
          <w:sz w:val="24"/>
          <w:szCs w:val="24"/>
        </w:rPr>
        <w:t>________________________</w:t>
      </w:r>
      <w:r>
        <w:rPr>
          <w:b/>
          <w:sz w:val="24"/>
          <w:szCs w:val="24"/>
          <w:lang w:val="ru-RU"/>
        </w:rPr>
        <w:t>____________________________________________________</w:t>
      </w:r>
    </w:p>
    <w:p w:rsidR="00542AE4" w:rsidRPr="008415E0" w:rsidRDefault="00542AE4" w:rsidP="00542AE4">
      <w:pPr>
        <w:spacing w:line="240" w:lineRule="auto"/>
        <w:rPr>
          <w:b/>
          <w:i/>
          <w:sz w:val="24"/>
          <w:szCs w:val="24"/>
        </w:rPr>
      </w:pPr>
      <w:r w:rsidRPr="008415E0">
        <w:rPr>
          <w:b/>
          <w:i/>
          <w:sz w:val="24"/>
          <w:szCs w:val="24"/>
        </w:rPr>
        <w:t xml:space="preserve">    </w:t>
      </w:r>
      <w:r>
        <w:rPr>
          <w:b/>
          <w:i/>
          <w:sz w:val="24"/>
          <w:szCs w:val="24"/>
        </w:rPr>
        <w:t xml:space="preserve">                        </w:t>
      </w:r>
      <w:r w:rsidRPr="008415E0">
        <w:rPr>
          <w:b/>
          <w:i/>
          <w:sz w:val="24"/>
          <w:szCs w:val="24"/>
        </w:rPr>
        <w:t xml:space="preserve">  (</w:t>
      </w:r>
      <w:r w:rsidRPr="00EE03EB">
        <w:rPr>
          <w:b/>
          <w:i/>
          <w:sz w:val="24"/>
          <w:szCs w:val="24"/>
        </w:rPr>
        <w:t>указывается предмет закупки</w:t>
      </w:r>
      <w:r w:rsidRPr="008415E0">
        <w:rPr>
          <w:b/>
          <w:i/>
          <w:sz w:val="24"/>
          <w:szCs w:val="24"/>
        </w:rPr>
        <w:t>)</w:t>
      </w:r>
    </w:p>
    <w:p w:rsidR="00542AE4" w:rsidRPr="008415E0" w:rsidRDefault="00542AE4" w:rsidP="00542AE4">
      <w:pPr>
        <w:rPr>
          <w:sz w:val="24"/>
          <w:szCs w:val="24"/>
        </w:rPr>
      </w:pPr>
      <w:r w:rsidRPr="008415E0">
        <w:rPr>
          <w:sz w:val="24"/>
          <w:szCs w:val="24"/>
        </w:rPr>
        <w:t xml:space="preserve">  </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2976"/>
        <w:gridCol w:w="1559"/>
        <w:gridCol w:w="2694"/>
      </w:tblGrid>
      <w:tr w:rsidR="00542AE4" w:rsidRPr="008415E0" w:rsidTr="00DE465E">
        <w:tc>
          <w:tcPr>
            <w:tcW w:w="2269" w:type="dxa"/>
          </w:tcPr>
          <w:p w:rsidR="00542AE4" w:rsidRPr="000034D3" w:rsidRDefault="00542AE4" w:rsidP="00DE465E">
            <w:pPr>
              <w:pStyle w:val="aff8"/>
              <w:widowControl w:val="0"/>
              <w:autoSpaceDE w:val="0"/>
              <w:autoSpaceDN w:val="0"/>
              <w:adjustRightInd w:val="0"/>
              <w:ind w:left="0" w:firstLine="0"/>
              <w:jc w:val="center"/>
              <w:rPr>
                <w:i/>
                <w:lang w:val="ru-RU" w:eastAsia="ru-RU"/>
              </w:rPr>
            </w:pPr>
            <w:r w:rsidRPr="000034D3">
              <w:rPr>
                <w:i/>
                <w:lang w:val="ru-RU" w:eastAsia="ru-RU"/>
              </w:rPr>
              <w:t xml:space="preserve">Наименование </w:t>
            </w:r>
            <w:r>
              <w:rPr>
                <w:i/>
                <w:lang w:val="ru-RU" w:eastAsia="ru-RU"/>
              </w:rPr>
              <w:t>услуг</w:t>
            </w:r>
          </w:p>
        </w:tc>
        <w:tc>
          <w:tcPr>
            <w:tcW w:w="2976" w:type="dxa"/>
          </w:tcPr>
          <w:p w:rsidR="00542AE4" w:rsidRPr="000034D3" w:rsidRDefault="00542AE4" w:rsidP="00DE465E">
            <w:pPr>
              <w:pStyle w:val="aff8"/>
              <w:widowControl w:val="0"/>
              <w:autoSpaceDE w:val="0"/>
              <w:autoSpaceDN w:val="0"/>
              <w:adjustRightInd w:val="0"/>
              <w:ind w:left="0" w:firstLine="0"/>
              <w:jc w:val="center"/>
              <w:rPr>
                <w:i/>
                <w:lang w:val="ru-RU" w:eastAsia="ru-RU"/>
              </w:rPr>
            </w:pPr>
            <w:r w:rsidRPr="000034D3">
              <w:rPr>
                <w:i/>
                <w:lang w:val="ru-RU" w:eastAsia="ru-RU"/>
              </w:rPr>
              <w:t>Итоговая (договорная) цена без НДС</w:t>
            </w:r>
          </w:p>
        </w:tc>
        <w:tc>
          <w:tcPr>
            <w:tcW w:w="1559" w:type="dxa"/>
          </w:tcPr>
          <w:p w:rsidR="00542AE4" w:rsidRPr="000034D3" w:rsidRDefault="00542AE4" w:rsidP="00DE465E">
            <w:pPr>
              <w:pStyle w:val="aff8"/>
              <w:widowControl w:val="0"/>
              <w:autoSpaceDE w:val="0"/>
              <w:autoSpaceDN w:val="0"/>
              <w:adjustRightInd w:val="0"/>
              <w:ind w:left="0" w:firstLine="0"/>
              <w:jc w:val="center"/>
              <w:rPr>
                <w:i/>
                <w:lang w:val="ru-RU" w:eastAsia="ru-RU"/>
              </w:rPr>
            </w:pPr>
            <w:r w:rsidRPr="000034D3">
              <w:rPr>
                <w:i/>
                <w:lang w:val="ru-RU" w:eastAsia="ru-RU"/>
              </w:rPr>
              <w:t>Итого НДС</w:t>
            </w:r>
          </w:p>
        </w:tc>
        <w:tc>
          <w:tcPr>
            <w:tcW w:w="2694" w:type="dxa"/>
          </w:tcPr>
          <w:p w:rsidR="00542AE4" w:rsidRPr="000034D3" w:rsidRDefault="00542AE4" w:rsidP="00DE465E">
            <w:pPr>
              <w:pStyle w:val="aff8"/>
              <w:widowControl w:val="0"/>
              <w:autoSpaceDE w:val="0"/>
              <w:autoSpaceDN w:val="0"/>
              <w:adjustRightInd w:val="0"/>
              <w:ind w:left="0" w:firstLine="0"/>
              <w:jc w:val="center"/>
              <w:rPr>
                <w:i/>
                <w:lang w:val="ru-RU" w:eastAsia="ru-RU"/>
              </w:rPr>
            </w:pPr>
            <w:r w:rsidRPr="000034D3">
              <w:rPr>
                <w:i/>
                <w:lang w:val="ru-RU" w:eastAsia="ru-RU"/>
              </w:rPr>
              <w:t xml:space="preserve">Итоговая (договорная) цена </w:t>
            </w:r>
            <w:r w:rsidRPr="008415E0">
              <w:rPr>
                <w:i/>
                <w:lang w:val="en-US" w:eastAsia="ru-RU"/>
              </w:rPr>
              <w:t>c</w:t>
            </w:r>
            <w:r w:rsidRPr="000034D3">
              <w:rPr>
                <w:i/>
                <w:lang w:val="ru-RU" w:eastAsia="ru-RU"/>
              </w:rPr>
              <w:t xml:space="preserve"> НДС</w:t>
            </w:r>
          </w:p>
        </w:tc>
      </w:tr>
      <w:tr w:rsidR="00542AE4" w:rsidRPr="008415E0" w:rsidTr="00DE465E">
        <w:trPr>
          <w:trHeight w:val="600"/>
        </w:trPr>
        <w:tc>
          <w:tcPr>
            <w:tcW w:w="2269" w:type="dxa"/>
            <w:vAlign w:val="center"/>
          </w:tcPr>
          <w:p w:rsidR="00542AE4" w:rsidRPr="008415E0" w:rsidRDefault="00542AE4" w:rsidP="00DE465E">
            <w:pPr>
              <w:widowControl w:val="0"/>
              <w:tabs>
                <w:tab w:val="left" w:pos="6354"/>
              </w:tabs>
              <w:autoSpaceDE w:val="0"/>
              <w:autoSpaceDN w:val="0"/>
              <w:adjustRightInd w:val="0"/>
              <w:ind w:firstLine="0"/>
              <w:jc w:val="left"/>
              <w:rPr>
                <w:b/>
                <w:sz w:val="24"/>
                <w:szCs w:val="24"/>
              </w:rPr>
            </w:pPr>
            <w:r>
              <w:rPr>
                <w:b/>
                <w:sz w:val="24"/>
                <w:szCs w:val="24"/>
              </w:rPr>
              <w:t>…</w:t>
            </w:r>
          </w:p>
        </w:tc>
        <w:tc>
          <w:tcPr>
            <w:tcW w:w="2976" w:type="dxa"/>
            <w:vAlign w:val="bottom"/>
          </w:tcPr>
          <w:p w:rsidR="00542AE4" w:rsidRPr="008415E0" w:rsidRDefault="00542AE4" w:rsidP="00DE465E">
            <w:pPr>
              <w:widowControl w:val="0"/>
              <w:autoSpaceDE w:val="0"/>
              <w:autoSpaceDN w:val="0"/>
              <w:adjustRightInd w:val="0"/>
              <w:ind w:firstLine="0"/>
              <w:rPr>
                <w:rFonts w:ascii="Arial CYR" w:hAnsi="Arial CYR" w:cs="Arial CYR"/>
                <w:sz w:val="24"/>
                <w:szCs w:val="24"/>
              </w:rPr>
            </w:pPr>
          </w:p>
        </w:tc>
        <w:tc>
          <w:tcPr>
            <w:tcW w:w="1559" w:type="dxa"/>
          </w:tcPr>
          <w:p w:rsidR="00542AE4" w:rsidRPr="008415E0" w:rsidRDefault="00542AE4" w:rsidP="00DE465E">
            <w:pPr>
              <w:widowControl w:val="0"/>
              <w:autoSpaceDE w:val="0"/>
              <w:autoSpaceDN w:val="0"/>
              <w:adjustRightInd w:val="0"/>
              <w:ind w:firstLine="0"/>
              <w:rPr>
                <w:rFonts w:ascii="Arial CYR" w:hAnsi="Arial CYR" w:cs="Arial CYR"/>
                <w:sz w:val="24"/>
                <w:szCs w:val="24"/>
              </w:rPr>
            </w:pPr>
          </w:p>
        </w:tc>
        <w:tc>
          <w:tcPr>
            <w:tcW w:w="2694" w:type="dxa"/>
          </w:tcPr>
          <w:p w:rsidR="00542AE4" w:rsidRPr="008415E0" w:rsidRDefault="00542AE4" w:rsidP="00DE465E">
            <w:pPr>
              <w:widowControl w:val="0"/>
              <w:autoSpaceDE w:val="0"/>
              <w:autoSpaceDN w:val="0"/>
              <w:adjustRightInd w:val="0"/>
              <w:ind w:firstLine="0"/>
              <w:rPr>
                <w:rFonts w:ascii="Arial CYR" w:hAnsi="Arial CYR" w:cs="Arial CYR"/>
                <w:sz w:val="24"/>
                <w:szCs w:val="24"/>
              </w:rPr>
            </w:pPr>
          </w:p>
        </w:tc>
      </w:tr>
      <w:tr w:rsidR="00542AE4" w:rsidRPr="008415E0" w:rsidTr="00DE465E">
        <w:tc>
          <w:tcPr>
            <w:tcW w:w="2269" w:type="dxa"/>
            <w:vAlign w:val="center"/>
          </w:tcPr>
          <w:p w:rsidR="00542AE4" w:rsidRPr="008415E0" w:rsidRDefault="00542AE4" w:rsidP="00DE465E">
            <w:pPr>
              <w:widowControl w:val="0"/>
              <w:tabs>
                <w:tab w:val="left" w:pos="6354"/>
              </w:tabs>
              <w:autoSpaceDE w:val="0"/>
              <w:autoSpaceDN w:val="0"/>
              <w:adjustRightInd w:val="0"/>
              <w:ind w:firstLine="0"/>
              <w:jc w:val="left"/>
              <w:rPr>
                <w:b/>
                <w:sz w:val="24"/>
                <w:szCs w:val="24"/>
              </w:rPr>
            </w:pPr>
            <w:r w:rsidRPr="008415E0">
              <w:rPr>
                <w:b/>
                <w:sz w:val="24"/>
                <w:szCs w:val="24"/>
              </w:rPr>
              <w:t>Итого:</w:t>
            </w:r>
          </w:p>
        </w:tc>
        <w:tc>
          <w:tcPr>
            <w:tcW w:w="2976" w:type="dxa"/>
            <w:vAlign w:val="bottom"/>
          </w:tcPr>
          <w:p w:rsidR="00542AE4" w:rsidRPr="008415E0" w:rsidRDefault="00542AE4" w:rsidP="00DE465E">
            <w:pPr>
              <w:widowControl w:val="0"/>
              <w:autoSpaceDE w:val="0"/>
              <w:autoSpaceDN w:val="0"/>
              <w:adjustRightInd w:val="0"/>
              <w:ind w:firstLine="0"/>
              <w:rPr>
                <w:rFonts w:ascii="Arial CYR" w:hAnsi="Arial CYR" w:cs="Arial CYR"/>
                <w:sz w:val="24"/>
                <w:szCs w:val="24"/>
              </w:rPr>
            </w:pPr>
          </w:p>
        </w:tc>
        <w:tc>
          <w:tcPr>
            <w:tcW w:w="1559" w:type="dxa"/>
          </w:tcPr>
          <w:p w:rsidR="00542AE4" w:rsidRPr="008415E0" w:rsidRDefault="00542AE4" w:rsidP="00DE465E">
            <w:pPr>
              <w:widowControl w:val="0"/>
              <w:autoSpaceDE w:val="0"/>
              <w:autoSpaceDN w:val="0"/>
              <w:adjustRightInd w:val="0"/>
              <w:ind w:firstLine="0"/>
              <w:rPr>
                <w:rFonts w:ascii="Arial CYR" w:hAnsi="Arial CYR" w:cs="Arial CYR"/>
                <w:sz w:val="24"/>
                <w:szCs w:val="24"/>
              </w:rPr>
            </w:pPr>
          </w:p>
        </w:tc>
        <w:tc>
          <w:tcPr>
            <w:tcW w:w="2694" w:type="dxa"/>
          </w:tcPr>
          <w:p w:rsidR="00542AE4" w:rsidRPr="008415E0" w:rsidRDefault="00542AE4" w:rsidP="00DE465E">
            <w:pPr>
              <w:widowControl w:val="0"/>
              <w:autoSpaceDE w:val="0"/>
              <w:autoSpaceDN w:val="0"/>
              <w:adjustRightInd w:val="0"/>
              <w:ind w:firstLine="0"/>
              <w:rPr>
                <w:rFonts w:ascii="Arial CYR" w:hAnsi="Arial CYR" w:cs="Arial CYR"/>
                <w:sz w:val="24"/>
                <w:szCs w:val="24"/>
              </w:rPr>
            </w:pPr>
          </w:p>
        </w:tc>
      </w:tr>
    </w:tbl>
    <w:p w:rsidR="00542AE4" w:rsidRPr="008415E0" w:rsidRDefault="00542AE4" w:rsidP="00542AE4">
      <w:pPr>
        <w:spacing w:line="240" w:lineRule="auto"/>
        <w:rPr>
          <w:sz w:val="24"/>
          <w:szCs w:val="24"/>
        </w:rPr>
      </w:pPr>
    </w:p>
    <w:p w:rsidR="00542AE4" w:rsidRPr="006804A6" w:rsidRDefault="00542AE4" w:rsidP="00542AE4">
      <w:pPr>
        <w:spacing w:line="276" w:lineRule="auto"/>
        <w:rPr>
          <w:sz w:val="24"/>
          <w:szCs w:val="24"/>
        </w:rPr>
      </w:pPr>
      <w:r w:rsidRPr="006804A6">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072A75">
        <w:rPr>
          <w:sz w:val="24"/>
          <w:szCs w:val="24"/>
        </w:rPr>
        <w:t>например, основная со ставкой НДС 22%; упрощенная со ставкой НДС 5% и т.д</w:t>
      </w:r>
      <w:r>
        <w:rPr>
          <w:sz w:val="24"/>
          <w:szCs w:val="24"/>
        </w:rPr>
        <w:t>.)</w:t>
      </w:r>
    </w:p>
    <w:p w:rsidR="00542AE4" w:rsidRPr="006804A6" w:rsidRDefault="00542AE4" w:rsidP="00542AE4">
      <w:pPr>
        <w:rPr>
          <w:sz w:val="24"/>
          <w:szCs w:val="24"/>
        </w:rPr>
      </w:pPr>
    </w:p>
    <w:p w:rsidR="00542AE4" w:rsidRPr="006804A6" w:rsidRDefault="00542AE4" w:rsidP="00542AE4">
      <w:pPr>
        <w:spacing w:line="240" w:lineRule="auto"/>
        <w:rPr>
          <w:sz w:val="24"/>
          <w:szCs w:val="24"/>
        </w:rPr>
      </w:pPr>
      <w:r w:rsidRPr="008415E0">
        <w:rPr>
          <w:sz w:val="24"/>
          <w:szCs w:val="24"/>
        </w:rPr>
        <w:t xml:space="preserve">   В цену </w:t>
      </w:r>
      <w:r>
        <w:rPr>
          <w:sz w:val="24"/>
          <w:szCs w:val="24"/>
        </w:rPr>
        <w:t>оказания услуг</w:t>
      </w:r>
      <w:r w:rsidRPr="008415E0">
        <w:rPr>
          <w:sz w:val="24"/>
          <w:szCs w:val="24"/>
        </w:rPr>
        <w:t xml:space="preserve"> включены все налоги и обязательные платежи, все скидки, а также </w:t>
      </w:r>
      <w:r w:rsidRPr="006804A6">
        <w:rPr>
          <w:sz w:val="24"/>
          <w:szCs w:val="24"/>
        </w:rPr>
        <w:t>следующие сопутствующие работы (услуги): ___________________________________________________________</w:t>
      </w:r>
    </w:p>
    <w:p w:rsidR="00542AE4" w:rsidRPr="006804A6" w:rsidRDefault="00542AE4" w:rsidP="00542AE4">
      <w:pPr>
        <w:spacing w:line="240" w:lineRule="auto"/>
        <w:ind w:firstLine="0"/>
        <w:rPr>
          <w:b/>
          <w:i/>
          <w:sz w:val="24"/>
          <w:szCs w:val="24"/>
        </w:rPr>
      </w:pPr>
      <w:r w:rsidRPr="006804A6">
        <w:rPr>
          <w:b/>
          <w:i/>
          <w:sz w:val="24"/>
          <w:szCs w:val="24"/>
        </w:rPr>
        <w:t xml:space="preserve"> (приводится перечень и характеристики сопутствующих работ/услуг).</w:t>
      </w:r>
    </w:p>
    <w:p w:rsidR="00542AE4" w:rsidRPr="006804A6" w:rsidRDefault="00542AE4" w:rsidP="00542AE4">
      <w:pPr>
        <w:rPr>
          <w:sz w:val="24"/>
          <w:szCs w:val="24"/>
        </w:rPr>
      </w:pPr>
      <w:r w:rsidRPr="006804A6">
        <w:rPr>
          <w:sz w:val="24"/>
          <w:szCs w:val="24"/>
        </w:rPr>
        <w:t xml:space="preserve">     </w:t>
      </w:r>
    </w:p>
    <w:p w:rsidR="00542AE4" w:rsidRPr="006804A6" w:rsidRDefault="00542AE4" w:rsidP="00542AE4">
      <w:pPr>
        <w:widowControl w:val="0"/>
        <w:overflowPunct w:val="0"/>
        <w:autoSpaceDE w:val="0"/>
        <w:autoSpaceDN w:val="0"/>
        <w:adjustRightInd w:val="0"/>
        <w:spacing w:before="120" w:line="240" w:lineRule="auto"/>
        <w:rPr>
          <w:b/>
          <w:bCs/>
          <w:sz w:val="24"/>
          <w:szCs w:val="24"/>
        </w:rPr>
      </w:pPr>
      <w:r w:rsidRPr="006804A6">
        <w:rPr>
          <w:b/>
          <w:bCs/>
          <w:sz w:val="24"/>
          <w:szCs w:val="24"/>
        </w:rPr>
        <w:t xml:space="preserve">Срок оказания услуг: </w:t>
      </w:r>
    </w:p>
    <w:p w:rsidR="00542AE4" w:rsidRPr="006804A6" w:rsidRDefault="00542AE4" w:rsidP="00542AE4">
      <w:pPr>
        <w:widowControl w:val="0"/>
        <w:overflowPunct w:val="0"/>
        <w:autoSpaceDE w:val="0"/>
        <w:autoSpaceDN w:val="0"/>
        <w:adjustRightInd w:val="0"/>
        <w:spacing w:line="240" w:lineRule="auto"/>
        <w:rPr>
          <w:bCs/>
          <w:sz w:val="24"/>
          <w:szCs w:val="24"/>
        </w:rPr>
      </w:pPr>
      <w:r w:rsidRPr="006804A6">
        <w:rPr>
          <w:bCs/>
          <w:sz w:val="24"/>
          <w:szCs w:val="24"/>
        </w:rPr>
        <w:t xml:space="preserve">Начало оказания услуг: </w:t>
      </w:r>
      <w:r w:rsidRPr="006804A6">
        <w:rPr>
          <w:b/>
          <w:i/>
          <w:snapToGrid w:val="0"/>
          <w:sz w:val="16"/>
          <w:szCs w:val="16"/>
          <w:shd w:val="clear" w:color="auto" w:fill="FFFF99"/>
        </w:rPr>
        <w:t>_____________________________________________________</w:t>
      </w:r>
      <w:r w:rsidRPr="006804A6">
        <w:rPr>
          <w:bCs/>
          <w:sz w:val="24"/>
          <w:szCs w:val="24"/>
        </w:rPr>
        <w:t>.</w:t>
      </w:r>
    </w:p>
    <w:p w:rsidR="00542AE4" w:rsidRPr="006804A6" w:rsidRDefault="00542AE4" w:rsidP="00542AE4">
      <w:pPr>
        <w:widowControl w:val="0"/>
        <w:overflowPunct w:val="0"/>
        <w:autoSpaceDE w:val="0"/>
        <w:autoSpaceDN w:val="0"/>
        <w:adjustRightInd w:val="0"/>
        <w:spacing w:line="240" w:lineRule="auto"/>
        <w:rPr>
          <w:bCs/>
          <w:sz w:val="24"/>
          <w:szCs w:val="24"/>
        </w:rPr>
      </w:pPr>
      <w:r w:rsidRPr="006804A6">
        <w:rPr>
          <w:bCs/>
          <w:sz w:val="24"/>
          <w:szCs w:val="24"/>
        </w:rPr>
        <w:t xml:space="preserve">Окончание оказания услуг: </w:t>
      </w:r>
      <w:r w:rsidRPr="006804A6">
        <w:rPr>
          <w:b/>
          <w:i/>
          <w:snapToGrid w:val="0"/>
          <w:sz w:val="16"/>
          <w:szCs w:val="16"/>
          <w:shd w:val="clear" w:color="auto" w:fill="FFFF99"/>
        </w:rPr>
        <w:t>________________________________________________</w:t>
      </w:r>
      <w:r w:rsidRPr="006804A6">
        <w:rPr>
          <w:bCs/>
          <w:sz w:val="24"/>
          <w:szCs w:val="24"/>
        </w:rPr>
        <w:t>.</w:t>
      </w:r>
    </w:p>
    <w:p w:rsidR="00542AE4" w:rsidRPr="006804A6" w:rsidRDefault="00542AE4" w:rsidP="00542AE4">
      <w:pPr>
        <w:widowControl w:val="0"/>
        <w:overflowPunct w:val="0"/>
        <w:autoSpaceDE w:val="0"/>
        <w:autoSpaceDN w:val="0"/>
        <w:adjustRightInd w:val="0"/>
        <w:spacing w:after="120" w:line="240" w:lineRule="auto"/>
        <w:rPr>
          <w:bCs/>
          <w:iCs/>
          <w:sz w:val="24"/>
          <w:szCs w:val="24"/>
        </w:rPr>
      </w:pPr>
      <w:r w:rsidRPr="006804A6">
        <w:rPr>
          <w:b/>
          <w:bCs/>
          <w:sz w:val="24"/>
          <w:szCs w:val="24"/>
        </w:rPr>
        <w:t>Условия оплаты оказания услуг</w:t>
      </w:r>
      <w:r w:rsidRPr="006804A6">
        <w:rPr>
          <w:b/>
          <w:bCs/>
          <w:iCs/>
          <w:sz w:val="24"/>
          <w:szCs w:val="24"/>
        </w:rPr>
        <w:t>:</w:t>
      </w:r>
      <w:r w:rsidRPr="006804A6">
        <w:rPr>
          <w:bCs/>
          <w:iCs/>
          <w:sz w:val="24"/>
          <w:szCs w:val="24"/>
        </w:rPr>
        <w:t xml:space="preserve"> </w:t>
      </w:r>
      <w:r w:rsidRPr="006804A6">
        <w:rPr>
          <w:bCs/>
          <w:sz w:val="24"/>
          <w:szCs w:val="24"/>
          <w:lang w:eastAsia="ar-SA"/>
        </w:rPr>
        <w:t>на условиях, указанных в извещении.</w:t>
      </w:r>
    </w:p>
    <w:p w:rsidR="00542AE4" w:rsidRPr="006804A6" w:rsidRDefault="00542AE4" w:rsidP="00542AE4">
      <w:pPr>
        <w:spacing w:line="240" w:lineRule="auto"/>
        <w:rPr>
          <w:sz w:val="24"/>
          <w:szCs w:val="24"/>
        </w:rPr>
      </w:pPr>
    </w:p>
    <w:p w:rsidR="00542AE4" w:rsidRPr="006804A6" w:rsidRDefault="00542AE4" w:rsidP="00542AE4">
      <w:pPr>
        <w:rPr>
          <w:sz w:val="24"/>
          <w:szCs w:val="24"/>
        </w:rPr>
      </w:pPr>
      <w:r w:rsidRPr="006804A6">
        <w:rPr>
          <w:sz w:val="24"/>
          <w:szCs w:val="24"/>
        </w:rPr>
        <w:t xml:space="preserve">Данная заявка действительна до ___________________________ </w:t>
      </w:r>
    </w:p>
    <w:p w:rsidR="00542AE4" w:rsidRPr="006804A6" w:rsidRDefault="00542AE4" w:rsidP="00542AE4">
      <w:pPr>
        <w:rPr>
          <w:b/>
          <w:i/>
          <w:sz w:val="24"/>
          <w:szCs w:val="24"/>
        </w:rPr>
      </w:pPr>
      <w:r w:rsidRPr="006804A6">
        <w:rPr>
          <w:b/>
          <w:i/>
          <w:sz w:val="24"/>
          <w:szCs w:val="24"/>
        </w:rPr>
        <w:t xml:space="preserve">                                                        (указывается срок действия)</w:t>
      </w:r>
    </w:p>
    <w:p w:rsidR="00542AE4" w:rsidRPr="006804A6" w:rsidRDefault="00542AE4" w:rsidP="00542AE4">
      <w:pPr>
        <w:rPr>
          <w:b/>
          <w:sz w:val="24"/>
          <w:szCs w:val="24"/>
        </w:rPr>
      </w:pPr>
      <w:r w:rsidRPr="006804A6">
        <w:rPr>
          <w:b/>
          <w:sz w:val="24"/>
          <w:szCs w:val="24"/>
        </w:rPr>
        <w:t xml:space="preserve">Приложения: </w:t>
      </w:r>
    </w:p>
    <w:p w:rsidR="00542AE4" w:rsidRPr="006804A6" w:rsidRDefault="00542AE4" w:rsidP="00542AE4">
      <w:pPr>
        <w:spacing w:line="240" w:lineRule="auto"/>
        <w:rPr>
          <w:b/>
          <w:sz w:val="24"/>
          <w:szCs w:val="24"/>
        </w:rPr>
      </w:pPr>
      <w:r w:rsidRPr="006804A6">
        <w:rPr>
          <w:b/>
          <w:sz w:val="24"/>
          <w:szCs w:val="24"/>
        </w:rPr>
        <w:t>1) Техническое Предложение (на ___л.  в ____ экз.);</w:t>
      </w:r>
    </w:p>
    <w:p w:rsidR="00542AE4" w:rsidRPr="006804A6" w:rsidRDefault="00542AE4" w:rsidP="00542AE4">
      <w:pPr>
        <w:spacing w:line="240" w:lineRule="auto"/>
        <w:rPr>
          <w:b/>
          <w:sz w:val="24"/>
          <w:szCs w:val="24"/>
        </w:rPr>
      </w:pPr>
      <w:r w:rsidRPr="006804A6">
        <w:rPr>
          <w:b/>
          <w:sz w:val="24"/>
          <w:szCs w:val="24"/>
        </w:rPr>
        <w:lastRenderedPageBreak/>
        <w:t>2) График оказания услуг (на ___л.  в ____ экз.);</w:t>
      </w:r>
    </w:p>
    <w:p w:rsidR="00542AE4" w:rsidRPr="006804A6" w:rsidRDefault="00542AE4" w:rsidP="00542AE4">
      <w:pPr>
        <w:spacing w:line="240" w:lineRule="auto"/>
        <w:rPr>
          <w:b/>
          <w:sz w:val="24"/>
          <w:szCs w:val="24"/>
        </w:rPr>
      </w:pPr>
      <w:r w:rsidRPr="006804A6">
        <w:rPr>
          <w:b/>
          <w:sz w:val="24"/>
          <w:szCs w:val="24"/>
        </w:rPr>
        <w:t>3) Согласие с проектом Договора (на ___л.  в ____ экз.).</w:t>
      </w:r>
    </w:p>
    <w:p w:rsidR="00542AE4" w:rsidRPr="006804A6" w:rsidRDefault="00542AE4" w:rsidP="00542AE4">
      <w:pPr>
        <w:rPr>
          <w:b/>
          <w:sz w:val="24"/>
          <w:szCs w:val="24"/>
        </w:rPr>
      </w:pPr>
      <w:r w:rsidRPr="006804A6">
        <w:rPr>
          <w:b/>
          <w:sz w:val="24"/>
          <w:szCs w:val="24"/>
        </w:rPr>
        <w:t>4) …….</w:t>
      </w:r>
    </w:p>
    <w:p w:rsidR="00542AE4" w:rsidRPr="006804A6" w:rsidRDefault="00542AE4" w:rsidP="00542AE4">
      <w:pPr>
        <w:spacing w:line="240" w:lineRule="auto"/>
        <w:rPr>
          <w:sz w:val="24"/>
          <w:szCs w:val="24"/>
        </w:rPr>
      </w:pPr>
    </w:p>
    <w:p w:rsidR="00542AE4" w:rsidRPr="006804A6" w:rsidRDefault="00542AE4" w:rsidP="00542AE4">
      <w:pPr>
        <w:spacing w:line="240" w:lineRule="auto"/>
        <w:rPr>
          <w:sz w:val="24"/>
          <w:szCs w:val="24"/>
        </w:rPr>
      </w:pPr>
    </w:p>
    <w:p w:rsidR="00542AE4" w:rsidRPr="006804A6" w:rsidRDefault="00542AE4" w:rsidP="00542AE4">
      <w:pPr>
        <w:spacing w:line="240" w:lineRule="auto"/>
        <w:rPr>
          <w:sz w:val="24"/>
          <w:szCs w:val="24"/>
        </w:rPr>
      </w:pPr>
    </w:p>
    <w:p w:rsidR="00542AE4" w:rsidRPr="006804A6" w:rsidRDefault="00542AE4" w:rsidP="00542AE4">
      <w:pPr>
        <w:rPr>
          <w:sz w:val="24"/>
          <w:szCs w:val="24"/>
        </w:rPr>
      </w:pPr>
      <w:r w:rsidRPr="006804A6">
        <w:rPr>
          <w:sz w:val="24"/>
          <w:szCs w:val="24"/>
        </w:rPr>
        <w:t>С уважением,</w:t>
      </w:r>
    </w:p>
    <w:p w:rsidR="00542AE4" w:rsidRPr="006804A6" w:rsidRDefault="00542AE4" w:rsidP="00542AE4">
      <w:pPr>
        <w:rPr>
          <w:sz w:val="24"/>
          <w:szCs w:val="24"/>
        </w:rPr>
      </w:pPr>
      <w:r w:rsidRPr="006804A6">
        <w:rPr>
          <w:sz w:val="24"/>
          <w:szCs w:val="24"/>
        </w:rPr>
        <w:t>___________________________                                              ________________________</w:t>
      </w:r>
    </w:p>
    <w:p w:rsidR="00542AE4" w:rsidRPr="006804A6" w:rsidRDefault="00542AE4" w:rsidP="00542AE4">
      <w:pPr>
        <w:rPr>
          <w:b/>
          <w:i/>
          <w:sz w:val="24"/>
          <w:szCs w:val="24"/>
        </w:rPr>
      </w:pPr>
      <w:r w:rsidRPr="006804A6">
        <w:rPr>
          <w:b/>
          <w:i/>
          <w:sz w:val="24"/>
          <w:szCs w:val="24"/>
        </w:rPr>
        <w:t xml:space="preserve">(должность ответственного </w:t>
      </w:r>
      <w:proofErr w:type="gramStart"/>
      <w:r w:rsidRPr="006804A6">
        <w:rPr>
          <w:b/>
          <w:i/>
          <w:sz w:val="24"/>
          <w:szCs w:val="24"/>
        </w:rPr>
        <w:t xml:space="preserve">лица)   </w:t>
      </w:r>
      <w:proofErr w:type="gramEnd"/>
      <w:r w:rsidRPr="006804A6">
        <w:rPr>
          <w:b/>
          <w:i/>
          <w:sz w:val="24"/>
          <w:szCs w:val="24"/>
        </w:rPr>
        <w:t xml:space="preserve">                                 (подпись, расшифровка)</w:t>
      </w:r>
    </w:p>
    <w:p w:rsidR="00542AE4" w:rsidRPr="006804A6" w:rsidRDefault="00542AE4" w:rsidP="00542AE4">
      <w:pPr>
        <w:pBdr>
          <w:bottom w:val="single" w:sz="4" w:space="1" w:color="auto"/>
        </w:pBdr>
        <w:shd w:val="clear" w:color="auto" w:fill="E0E0E0"/>
        <w:ind w:right="21"/>
        <w:jc w:val="center"/>
        <w:rPr>
          <w:b/>
          <w:color w:val="000000"/>
          <w:spacing w:val="36"/>
          <w:sz w:val="24"/>
          <w:szCs w:val="24"/>
        </w:rPr>
      </w:pPr>
      <w:r w:rsidRPr="006804A6">
        <w:rPr>
          <w:b/>
          <w:color w:val="000000"/>
          <w:spacing w:val="36"/>
          <w:sz w:val="24"/>
          <w:szCs w:val="24"/>
        </w:rPr>
        <w:t>конец формы</w:t>
      </w:r>
    </w:p>
    <w:p w:rsidR="00542AE4" w:rsidRPr="006804A6" w:rsidRDefault="00542AE4" w:rsidP="00542AE4">
      <w:pPr>
        <w:spacing w:line="240" w:lineRule="auto"/>
        <w:rPr>
          <w:sz w:val="24"/>
          <w:szCs w:val="24"/>
        </w:rPr>
      </w:pPr>
    </w:p>
    <w:p w:rsidR="00542AE4" w:rsidRPr="006804A6" w:rsidRDefault="00542AE4" w:rsidP="00542AE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89" w:name="_Toc439170674"/>
      <w:bookmarkStart w:id="90" w:name="_Toc439172776"/>
      <w:bookmarkStart w:id="91" w:name="_Toc439173220"/>
      <w:bookmarkStart w:id="92" w:name="_Toc439238214"/>
      <w:bookmarkStart w:id="93" w:name="_Toc439252762"/>
      <w:bookmarkStart w:id="94" w:name="_Toc439323736"/>
      <w:bookmarkStart w:id="95" w:name="_Toc440361370"/>
      <w:bookmarkStart w:id="96" w:name="_Toc440376125"/>
      <w:bookmarkStart w:id="97" w:name="_Toc440376252"/>
      <w:bookmarkStart w:id="98" w:name="_Toc440382510"/>
      <w:bookmarkStart w:id="99" w:name="_Toc440447180"/>
      <w:bookmarkStart w:id="100" w:name="_Toc440632341"/>
      <w:bookmarkStart w:id="101" w:name="_Toc440875113"/>
      <w:bookmarkStart w:id="102" w:name="_Toc441131100"/>
      <w:bookmarkStart w:id="103" w:name="_Toc441485097"/>
      <w:bookmarkStart w:id="104" w:name="_Toc441572074"/>
      <w:bookmarkStart w:id="105" w:name="_Toc441575166"/>
      <w:bookmarkStart w:id="106" w:name="_Toc443377629"/>
      <w:r w:rsidRPr="006804A6">
        <w:rPr>
          <w:b/>
          <w:i/>
        </w:rPr>
        <w:t>Инструкции по заполнению</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rsidR="00542AE4" w:rsidRPr="006804A6" w:rsidRDefault="00542AE4" w:rsidP="00542AE4">
      <w:pPr>
        <w:pStyle w:val="af9"/>
        <w:numPr>
          <w:ilvl w:val="0"/>
          <w:numId w:val="15"/>
        </w:numPr>
        <w:tabs>
          <w:tab w:val="left" w:pos="993"/>
        </w:tabs>
        <w:spacing w:line="240" w:lineRule="auto"/>
        <w:ind w:left="993" w:hanging="284"/>
        <w:rPr>
          <w:sz w:val="24"/>
          <w:szCs w:val="24"/>
        </w:rPr>
      </w:pPr>
      <w:r w:rsidRPr="006804A6">
        <w:rPr>
          <w:sz w:val="24"/>
          <w:szCs w:val="24"/>
          <w:lang w:val="ru-RU"/>
        </w:rPr>
        <w:t>Заявку</w:t>
      </w:r>
      <w:r w:rsidRPr="006804A6">
        <w:rPr>
          <w:sz w:val="24"/>
          <w:szCs w:val="24"/>
        </w:rPr>
        <w:t xml:space="preserve"> следует оформить на официальном бланке Участника. Участник присваивает </w:t>
      </w:r>
      <w:r w:rsidRPr="006804A6">
        <w:rPr>
          <w:sz w:val="24"/>
          <w:szCs w:val="24"/>
          <w:lang w:val="ru-RU"/>
        </w:rPr>
        <w:t>Заявке</w:t>
      </w:r>
      <w:r w:rsidRPr="006804A6">
        <w:rPr>
          <w:sz w:val="24"/>
          <w:szCs w:val="24"/>
        </w:rPr>
        <w:t xml:space="preserve"> дату и номер в соответствии с принятыми у него правилами документооборота.</w:t>
      </w:r>
    </w:p>
    <w:p w:rsidR="00542AE4" w:rsidRPr="006804A6" w:rsidRDefault="00542AE4" w:rsidP="00542AE4">
      <w:pPr>
        <w:pStyle w:val="af9"/>
        <w:numPr>
          <w:ilvl w:val="0"/>
          <w:numId w:val="15"/>
        </w:numPr>
        <w:tabs>
          <w:tab w:val="left" w:pos="993"/>
        </w:tabs>
        <w:spacing w:line="240" w:lineRule="auto"/>
        <w:ind w:left="993" w:hanging="284"/>
        <w:rPr>
          <w:sz w:val="24"/>
          <w:szCs w:val="24"/>
        </w:rPr>
      </w:pPr>
      <w:r w:rsidRPr="006804A6">
        <w:rPr>
          <w:sz w:val="24"/>
          <w:szCs w:val="24"/>
        </w:rPr>
        <w:t>Участник должен указать свое полное наименование (с указанием организационно-правовой формы) и юридический адрес.</w:t>
      </w:r>
    </w:p>
    <w:p w:rsidR="00542AE4" w:rsidRPr="006804A6" w:rsidRDefault="00542AE4" w:rsidP="00542AE4">
      <w:pPr>
        <w:pStyle w:val="af9"/>
        <w:numPr>
          <w:ilvl w:val="0"/>
          <w:numId w:val="15"/>
        </w:numPr>
        <w:tabs>
          <w:tab w:val="left" w:pos="993"/>
        </w:tabs>
        <w:spacing w:line="240" w:lineRule="auto"/>
        <w:ind w:left="993" w:hanging="284"/>
        <w:rPr>
          <w:sz w:val="24"/>
          <w:szCs w:val="24"/>
        </w:rPr>
      </w:pPr>
      <w:r w:rsidRPr="006804A6">
        <w:rPr>
          <w:sz w:val="24"/>
          <w:szCs w:val="24"/>
        </w:rPr>
        <w:t xml:space="preserve">Участник должен указать стоимость </w:t>
      </w:r>
      <w:r w:rsidRPr="006804A6">
        <w:rPr>
          <w:sz w:val="24"/>
          <w:szCs w:val="24"/>
          <w:lang w:val="ru-RU"/>
        </w:rPr>
        <w:t>оказания услуг</w:t>
      </w:r>
      <w:r w:rsidRPr="006804A6">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6804A6">
        <w:rPr>
          <w:sz w:val="24"/>
          <w:szCs w:val="24"/>
        </w:rPr>
        <w:t>ХХХ</w:t>
      </w:r>
      <w:proofErr w:type="spellEnd"/>
      <w:r w:rsidRPr="006804A6">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542AE4" w:rsidRPr="006804A6" w:rsidRDefault="00542AE4" w:rsidP="00542AE4">
      <w:pPr>
        <w:pStyle w:val="af9"/>
        <w:numPr>
          <w:ilvl w:val="0"/>
          <w:numId w:val="15"/>
        </w:numPr>
        <w:tabs>
          <w:tab w:val="left" w:pos="993"/>
        </w:tabs>
        <w:spacing w:line="240" w:lineRule="auto"/>
        <w:ind w:left="993" w:hanging="284"/>
        <w:rPr>
          <w:sz w:val="24"/>
          <w:szCs w:val="24"/>
        </w:rPr>
      </w:pPr>
      <w:r w:rsidRPr="006804A6">
        <w:rPr>
          <w:sz w:val="24"/>
          <w:szCs w:val="24"/>
        </w:rPr>
        <w:t xml:space="preserve">Участник должен указать срок действия Заявки согласно требованиям пункта </w:t>
      </w:r>
      <w:r w:rsidRPr="006804A6">
        <w:rPr>
          <w:sz w:val="24"/>
          <w:szCs w:val="24"/>
        </w:rPr>
        <w:fldChar w:fldCharType="begin"/>
      </w:r>
      <w:r w:rsidRPr="006804A6">
        <w:rPr>
          <w:sz w:val="24"/>
          <w:szCs w:val="24"/>
        </w:rPr>
        <w:instrText xml:space="preserve"> REF _Ref444161176 \r \h </w:instrText>
      </w:r>
      <w:r>
        <w:rPr>
          <w:sz w:val="24"/>
          <w:szCs w:val="24"/>
        </w:rPr>
        <w:instrText xml:space="preserve"> \* MERGEFORMAT </w:instrText>
      </w:r>
      <w:r w:rsidRPr="006804A6">
        <w:rPr>
          <w:sz w:val="24"/>
          <w:szCs w:val="24"/>
        </w:rPr>
      </w:r>
      <w:r w:rsidRPr="006804A6">
        <w:rPr>
          <w:sz w:val="24"/>
          <w:szCs w:val="24"/>
        </w:rPr>
        <w:fldChar w:fldCharType="separate"/>
      </w:r>
      <w:r>
        <w:rPr>
          <w:sz w:val="24"/>
          <w:szCs w:val="24"/>
        </w:rPr>
        <w:t>25</w:t>
      </w:r>
      <w:r w:rsidRPr="006804A6">
        <w:rPr>
          <w:sz w:val="24"/>
          <w:szCs w:val="24"/>
        </w:rPr>
        <w:fldChar w:fldCharType="end"/>
      </w:r>
      <w:r w:rsidRPr="006804A6">
        <w:rPr>
          <w:sz w:val="24"/>
          <w:szCs w:val="24"/>
          <w:lang w:val="ru-RU"/>
        </w:rPr>
        <w:t>.</w:t>
      </w:r>
    </w:p>
    <w:p w:rsidR="00542AE4" w:rsidRPr="006804A6" w:rsidRDefault="00542AE4" w:rsidP="00542AE4">
      <w:pPr>
        <w:pStyle w:val="af9"/>
        <w:numPr>
          <w:ilvl w:val="0"/>
          <w:numId w:val="15"/>
        </w:numPr>
        <w:tabs>
          <w:tab w:val="left" w:pos="993"/>
        </w:tabs>
        <w:spacing w:line="240" w:lineRule="auto"/>
        <w:ind w:left="993" w:hanging="284"/>
        <w:rPr>
          <w:sz w:val="24"/>
          <w:szCs w:val="24"/>
        </w:rPr>
      </w:pPr>
      <w:r w:rsidRPr="006804A6">
        <w:rPr>
          <w:sz w:val="24"/>
          <w:szCs w:val="24"/>
        </w:rPr>
        <w:t xml:space="preserve">Участник должен указать срок </w:t>
      </w:r>
      <w:r w:rsidRPr="006804A6">
        <w:rPr>
          <w:bCs/>
          <w:sz w:val="24"/>
          <w:szCs w:val="24"/>
        </w:rPr>
        <w:t>оказания услуг</w:t>
      </w:r>
      <w:r w:rsidRPr="006804A6">
        <w:rPr>
          <w:bCs/>
          <w:sz w:val="24"/>
          <w:szCs w:val="24"/>
          <w:lang w:val="ru-RU"/>
        </w:rPr>
        <w:t>.</w:t>
      </w:r>
    </w:p>
    <w:p w:rsidR="00542AE4" w:rsidRPr="006804A6" w:rsidRDefault="00542AE4" w:rsidP="00542AE4">
      <w:pPr>
        <w:pStyle w:val="af9"/>
        <w:numPr>
          <w:ilvl w:val="0"/>
          <w:numId w:val="15"/>
        </w:numPr>
        <w:tabs>
          <w:tab w:val="left" w:pos="993"/>
        </w:tabs>
        <w:spacing w:line="240" w:lineRule="auto"/>
        <w:ind w:left="993" w:hanging="284"/>
        <w:rPr>
          <w:sz w:val="24"/>
          <w:szCs w:val="24"/>
        </w:rPr>
      </w:pPr>
      <w:r w:rsidRPr="006804A6">
        <w:rPr>
          <w:sz w:val="24"/>
          <w:szCs w:val="24"/>
        </w:rPr>
        <w:t xml:space="preserve">Участник должен перечислить и указать объем каждого из прилагаемых к </w:t>
      </w:r>
      <w:r w:rsidRPr="006804A6">
        <w:rPr>
          <w:sz w:val="24"/>
          <w:szCs w:val="24"/>
          <w:lang w:val="ru-RU"/>
        </w:rPr>
        <w:t>Заявке</w:t>
      </w:r>
      <w:r w:rsidRPr="006804A6">
        <w:rPr>
          <w:sz w:val="24"/>
          <w:szCs w:val="24"/>
        </w:rPr>
        <w:t xml:space="preserve"> документов, определяющих суть технико-коммерческого предложения Участника.</w:t>
      </w:r>
    </w:p>
    <w:p w:rsidR="00542AE4" w:rsidRPr="006804A6" w:rsidRDefault="00542AE4" w:rsidP="00542AE4">
      <w:pPr>
        <w:pStyle w:val="af9"/>
        <w:numPr>
          <w:ilvl w:val="0"/>
          <w:numId w:val="15"/>
        </w:numPr>
        <w:tabs>
          <w:tab w:val="left" w:pos="993"/>
        </w:tabs>
        <w:spacing w:line="240" w:lineRule="auto"/>
        <w:ind w:left="993" w:hanging="284"/>
        <w:rPr>
          <w:sz w:val="24"/>
          <w:szCs w:val="24"/>
        </w:rPr>
      </w:pPr>
      <w:r w:rsidRPr="006804A6">
        <w:rPr>
          <w:sz w:val="24"/>
          <w:szCs w:val="24"/>
          <w:lang w:val="ru-RU"/>
        </w:rPr>
        <w:t>Заявка</w:t>
      </w:r>
      <w:r w:rsidRPr="006804A6">
        <w:rPr>
          <w:sz w:val="24"/>
          <w:szCs w:val="24"/>
        </w:rPr>
        <w:t xml:space="preserve"> должн</w:t>
      </w:r>
      <w:r w:rsidRPr="006804A6">
        <w:rPr>
          <w:sz w:val="24"/>
          <w:szCs w:val="24"/>
          <w:lang w:val="ru-RU"/>
        </w:rPr>
        <w:t>а</w:t>
      </w:r>
      <w:r w:rsidRPr="006804A6">
        <w:rPr>
          <w:sz w:val="24"/>
          <w:szCs w:val="24"/>
        </w:rPr>
        <w:t xml:space="preserve"> быть подписан</w:t>
      </w:r>
      <w:r w:rsidRPr="006804A6">
        <w:rPr>
          <w:sz w:val="24"/>
          <w:szCs w:val="24"/>
          <w:lang w:val="ru-RU"/>
        </w:rPr>
        <w:t>а</w:t>
      </w:r>
      <w:r w:rsidRPr="006804A6">
        <w:rPr>
          <w:sz w:val="24"/>
          <w:szCs w:val="24"/>
        </w:rPr>
        <w:t xml:space="preserve"> и скреплен</w:t>
      </w:r>
      <w:r w:rsidRPr="006804A6">
        <w:rPr>
          <w:sz w:val="24"/>
          <w:szCs w:val="24"/>
          <w:lang w:val="ru-RU"/>
        </w:rPr>
        <w:t>а</w:t>
      </w:r>
      <w:r w:rsidRPr="006804A6">
        <w:rPr>
          <w:sz w:val="24"/>
          <w:szCs w:val="24"/>
        </w:rPr>
        <w:t xml:space="preserve"> печатью в соответствии с требованиями пункта </w:t>
      </w:r>
      <w:r w:rsidRPr="006804A6">
        <w:rPr>
          <w:sz w:val="24"/>
          <w:szCs w:val="24"/>
        </w:rPr>
        <w:fldChar w:fldCharType="begin"/>
      </w:r>
      <w:r w:rsidRPr="006804A6">
        <w:rPr>
          <w:sz w:val="24"/>
          <w:szCs w:val="24"/>
        </w:rPr>
        <w:instrText xml:space="preserve"> REF _Ref444161176 \r \h </w:instrText>
      </w:r>
      <w:r>
        <w:rPr>
          <w:sz w:val="24"/>
          <w:szCs w:val="24"/>
        </w:rPr>
        <w:instrText xml:space="preserve"> \* MERGEFORMAT </w:instrText>
      </w:r>
      <w:r w:rsidRPr="006804A6">
        <w:rPr>
          <w:sz w:val="24"/>
          <w:szCs w:val="24"/>
        </w:rPr>
      </w:r>
      <w:r w:rsidRPr="006804A6">
        <w:rPr>
          <w:sz w:val="24"/>
          <w:szCs w:val="24"/>
        </w:rPr>
        <w:fldChar w:fldCharType="separate"/>
      </w:r>
      <w:r>
        <w:rPr>
          <w:sz w:val="24"/>
          <w:szCs w:val="24"/>
        </w:rPr>
        <w:t>25</w:t>
      </w:r>
      <w:r w:rsidRPr="006804A6">
        <w:rPr>
          <w:sz w:val="24"/>
          <w:szCs w:val="24"/>
        </w:rPr>
        <w:fldChar w:fldCharType="end"/>
      </w:r>
      <w:r w:rsidRPr="006804A6">
        <w:rPr>
          <w:sz w:val="24"/>
          <w:szCs w:val="24"/>
          <w:lang w:val="ru-RU"/>
        </w:rPr>
        <w:t>.</w:t>
      </w:r>
    </w:p>
    <w:p w:rsidR="00542AE4" w:rsidRPr="006804A6" w:rsidRDefault="00542AE4" w:rsidP="00542AE4">
      <w:pPr>
        <w:pStyle w:val="af9"/>
        <w:numPr>
          <w:ilvl w:val="0"/>
          <w:numId w:val="15"/>
        </w:numPr>
        <w:tabs>
          <w:tab w:val="left" w:pos="993"/>
          <w:tab w:val="num" w:pos="1134"/>
        </w:tabs>
        <w:spacing w:line="240" w:lineRule="auto"/>
        <w:ind w:left="993" w:hanging="284"/>
        <w:rPr>
          <w:sz w:val="24"/>
          <w:szCs w:val="24"/>
          <w:lang w:val="ru-RU"/>
        </w:rPr>
      </w:pPr>
      <w:r w:rsidRPr="006804A6">
        <w:rPr>
          <w:sz w:val="24"/>
          <w:szCs w:val="24"/>
          <w:lang w:val="ru-RU"/>
        </w:rPr>
        <w:t>Предложенная</w:t>
      </w:r>
      <w:r w:rsidRPr="006804A6">
        <w:rPr>
          <w:sz w:val="24"/>
          <w:szCs w:val="24"/>
        </w:rPr>
        <w:t xml:space="preserve"> Участником в </w:t>
      </w:r>
      <w:r w:rsidRPr="006804A6">
        <w:rPr>
          <w:sz w:val="24"/>
          <w:szCs w:val="24"/>
          <w:lang w:val="ru-RU"/>
        </w:rPr>
        <w:t>Заявке</w:t>
      </w:r>
      <w:r w:rsidRPr="006804A6">
        <w:rPr>
          <w:sz w:val="24"/>
          <w:szCs w:val="24"/>
        </w:rPr>
        <w:t xml:space="preserve"> </w:t>
      </w:r>
      <w:r w:rsidRPr="006804A6">
        <w:rPr>
          <w:sz w:val="24"/>
          <w:szCs w:val="24"/>
          <w:lang w:val="ru-RU"/>
        </w:rPr>
        <w:t xml:space="preserve">итоговая </w:t>
      </w:r>
      <w:r w:rsidRPr="006804A6">
        <w:rPr>
          <w:sz w:val="24"/>
          <w:szCs w:val="24"/>
        </w:rPr>
        <w:t>цена</w:t>
      </w:r>
      <w:r w:rsidRPr="006804A6">
        <w:rPr>
          <w:sz w:val="24"/>
          <w:szCs w:val="24"/>
          <w:lang w:val="ru-RU"/>
        </w:rPr>
        <w:t xml:space="preserve"> </w:t>
      </w:r>
      <w:r w:rsidRPr="006804A6">
        <w:rPr>
          <w:sz w:val="24"/>
          <w:szCs w:val="24"/>
        </w:rPr>
        <w:t xml:space="preserve">должна соответствовать цене, </w:t>
      </w:r>
      <w:r w:rsidRPr="006804A6">
        <w:rPr>
          <w:sz w:val="24"/>
          <w:szCs w:val="24"/>
          <w:lang w:val="ru-RU"/>
        </w:rPr>
        <w:t>указанной Участником на «котировочной доске» ЭТП</w:t>
      </w:r>
    </w:p>
    <w:p w:rsidR="00542AE4" w:rsidRPr="006804A6" w:rsidRDefault="00542AE4" w:rsidP="00542AE4">
      <w:pPr>
        <w:pStyle w:val="af9"/>
        <w:numPr>
          <w:ilvl w:val="0"/>
          <w:numId w:val="15"/>
        </w:numPr>
        <w:tabs>
          <w:tab w:val="left" w:pos="993"/>
          <w:tab w:val="num" w:pos="1134"/>
        </w:tabs>
        <w:spacing w:line="240" w:lineRule="auto"/>
        <w:ind w:left="993" w:hanging="284"/>
        <w:rPr>
          <w:sz w:val="24"/>
          <w:szCs w:val="24"/>
        </w:rPr>
      </w:pPr>
      <w:r w:rsidRPr="006804A6">
        <w:rPr>
          <w:sz w:val="24"/>
          <w:szCs w:val="24"/>
          <w:lang w:val="ru-RU"/>
        </w:rPr>
        <w:t xml:space="preserve">Участник указывает </w:t>
      </w:r>
      <w:r w:rsidRPr="006804A6">
        <w:rPr>
          <w:sz w:val="24"/>
          <w:szCs w:val="24"/>
        </w:rPr>
        <w:t>систем</w:t>
      </w:r>
      <w:r w:rsidRPr="006804A6">
        <w:rPr>
          <w:sz w:val="24"/>
          <w:szCs w:val="24"/>
          <w:lang w:val="ru-RU"/>
        </w:rPr>
        <w:t>у</w:t>
      </w:r>
      <w:r w:rsidRPr="006804A6">
        <w:rPr>
          <w:sz w:val="24"/>
          <w:szCs w:val="24"/>
        </w:rPr>
        <w:t xml:space="preserve"> налогообложения</w:t>
      </w:r>
      <w:r w:rsidRPr="006804A6">
        <w:rPr>
          <w:sz w:val="24"/>
          <w:szCs w:val="24"/>
          <w:lang w:val="ru-RU"/>
        </w:rPr>
        <w:t>, которую он применяет на момент подачи заявки.</w:t>
      </w:r>
    </w:p>
    <w:p w:rsidR="00542AE4" w:rsidRPr="005A17B7" w:rsidRDefault="00542AE4" w:rsidP="00542AE4">
      <w:pPr>
        <w:pStyle w:val="af9"/>
        <w:numPr>
          <w:ilvl w:val="0"/>
          <w:numId w:val="15"/>
        </w:numPr>
        <w:tabs>
          <w:tab w:val="left" w:pos="993"/>
          <w:tab w:val="num" w:pos="1134"/>
        </w:tabs>
        <w:spacing w:line="240" w:lineRule="auto"/>
        <w:ind w:left="993" w:hanging="284"/>
        <w:rPr>
          <w:sz w:val="24"/>
          <w:szCs w:val="24"/>
          <w:lang w:val="ru-RU"/>
        </w:rPr>
      </w:pPr>
      <w:r w:rsidRPr="006804A6">
        <w:rPr>
          <w:sz w:val="24"/>
          <w:szCs w:val="24"/>
          <w:lang w:val="ru-RU"/>
        </w:rPr>
        <w:t xml:space="preserve">В случае, если Участник применяет УСН или в случае если проводится закупка, для которой НДС не </w:t>
      </w:r>
      <w:r w:rsidRPr="005A17B7">
        <w:rPr>
          <w:sz w:val="24"/>
          <w:szCs w:val="24"/>
          <w:lang w:val="ru-RU"/>
        </w:rPr>
        <w:t>предусмотрен – в соответствующих графах таблиц(ы) указывается сумма с НДС, равная сумме без НДС (НДС в таком случае равен нулю).</w:t>
      </w:r>
    </w:p>
    <w:p w:rsidR="00542AE4" w:rsidRPr="005A17B7" w:rsidRDefault="00542AE4" w:rsidP="00542AE4">
      <w:pPr>
        <w:pStyle w:val="af9"/>
        <w:numPr>
          <w:ilvl w:val="0"/>
          <w:numId w:val="15"/>
        </w:numPr>
        <w:tabs>
          <w:tab w:val="left" w:pos="993"/>
          <w:tab w:val="num" w:pos="1134"/>
        </w:tabs>
        <w:spacing w:line="240" w:lineRule="auto"/>
        <w:ind w:left="993" w:hanging="284"/>
        <w:rPr>
          <w:sz w:val="24"/>
          <w:szCs w:val="24"/>
          <w:lang w:val="ru-RU"/>
        </w:rPr>
      </w:pPr>
      <w:r w:rsidRPr="005A17B7">
        <w:rPr>
          <w:sz w:val="24"/>
          <w:szCs w:val="24"/>
          <w:lang w:val="ru-RU"/>
        </w:rPr>
        <w:t>Заявка</w:t>
      </w:r>
      <w:r w:rsidRPr="005A17B7">
        <w:rPr>
          <w:sz w:val="24"/>
          <w:szCs w:val="24"/>
        </w:rPr>
        <w:t xml:space="preserve"> </w:t>
      </w:r>
      <w:r w:rsidRPr="005A17B7">
        <w:rPr>
          <w:sz w:val="24"/>
          <w:lang w:val="ru-RU"/>
        </w:rPr>
        <w:t xml:space="preserve">будет служить основой для подготовки приложения к Договору. </w:t>
      </w:r>
      <w:r w:rsidRPr="005A17B7">
        <w:rPr>
          <w:sz w:val="24"/>
          <w:szCs w:val="24"/>
          <w:lang w:val="ru-RU"/>
        </w:rPr>
        <w:t>Заявку</w:t>
      </w:r>
      <w:r w:rsidRPr="005A17B7">
        <w:rPr>
          <w:sz w:val="24"/>
          <w:szCs w:val="24"/>
        </w:rPr>
        <w:t xml:space="preserve"> следует подготовить так, чтобы ее можно было с минимальными изменениями включить в Договор.</w:t>
      </w:r>
      <w:r w:rsidRPr="005A17B7">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r w:rsidRPr="005A17B7">
        <w:rPr>
          <w:sz w:val="24"/>
        </w:rPr>
        <w:t>.</w:t>
      </w:r>
    </w:p>
    <w:p w:rsidR="00A41C7C" w:rsidRDefault="00A41C7C" w:rsidP="00A41C7C">
      <w:pPr>
        <w:spacing w:line="240" w:lineRule="auto"/>
        <w:rPr>
          <w:sz w:val="24"/>
          <w:szCs w:val="24"/>
          <w:lang w:val="x-none"/>
        </w:rP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bookmarkStart w:id="107"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542AE4" w:rsidRPr="008415E0" w:rsidRDefault="00542AE4" w:rsidP="00542AE4">
      <w:pPr>
        <w:tabs>
          <w:tab w:val="left" w:pos="1889"/>
        </w:tabs>
        <w:rPr>
          <w:sz w:val="24"/>
          <w:szCs w:val="24"/>
        </w:rPr>
      </w:pPr>
    </w:p>
    <w:p w:rsidR="00542AE4" w:rsidRPr="00226F1E" w:rsidRDefault="00542AE4" w:rsidP="00542AE4">
      <w:pPr>
        <w:suppressAutoHyphens/>
        <w:jc w:val="center"/>
        <w:rPr>
          <w:b/>
          <w:sz w:val="24"/>
          <w:szCs w:val="24"/>
        </w:rPr>
      </w:pPr>
      <w:r w:rsidRPr="008415E0">
        <w:rPr>
          <w:b/>
          <w:sz w:val="24"/>
          <w:szCs w:val="24"/>
        </w:rPr>
        <w:t xml:space="preserve">Техническое </w:t>
      </w:r>
      <w:r w:rsidRPr="00226F1E">
        <w:rPr>
          <w:b/>
          <w:sz w:val="24"/>
          <w:szCs w:val="24"/>
        </w:rPr>
        <w:t>предложение на оказание услуг</w:t>
      </w:r>
    </w:p>
    <w:p w:rsidR="00542AE4" w:rsidRPr="00226F1E" w:rsidRDefault="00542AE4" w:rsidP="00542AE4">
      <w:pPr>
        <w:pStyle w:val="15"/>
        <w:tabs>
          <w:tab w:val="left" w:pos="9360"/>
        </w:tabs>
        <w:ind w:left="539" w:right="238" w:firstLine="0"/>
        <w:jc w:val="center"/>
        <w:rPr>
          <w:b/>
          <w:bCs/>
          <w:szCs w:val="24"/>
        </w:rPr>
      </w:pPr>
      <w:r w:rsidRPr="00226F1E">
        <w:rPr>
          <w:b/>
          <w:szCs w:val="24"/>
        </w:rPr>
        <w:t xml:space="preserve">по запросу цен </w:t>
      </w:r>
    </w:p>
    <w:p w:rsidR="00542AE4" w:rsidRPr="00226F1E" w:rsidRDefault="00542AE4" w:rsidP="00542AE4">
      <w:pPr>
        <w:pStyle w:val="aff8"/>
        <w:ind w:left="-360" w:firstLine="1068"/>
        <w:jc w:val="center"/>
        <w:rPr>
          <w:b/>
          <w:bCs/>
          <w:sz w:val="24"/>
          <w:szCs w:val="24"/>
        </w:rPr>
      </w:pPr>
    </w:p>
    <w:p w:rsidR="00542AE4" w:rsidRPr="00226F1E" w:rsidRDefault="00542AE4" w:rsidP="00542AE4">
      <w:pPr>
        <w:pStyle w:val="aff8"/>
        <w:ind w:left="-360" w:firstLine="1068"/>
        <w:jc w:val="center"/>
        <w:rPr>
          <w:b/>
          <w:sz w:val="24"/>
          <w:szCs w:val="24"/>
        </w:rPr>
      </w:pPr>
      <w:r w:rsidRPr="00226F1E">
        <w:rPr>
          <w:b/>
          <w:bCs/>
          <w:sz w:val="24"/>
          <w:szCs w:val="24"/>
        </w:rPr>
        <w:t xml:space="preserve">на </w:t>
      </w:r>
      <w:r w:rsidRPr="00226F1E">
        <w:rPr>
          <w:b/>
          <w:sz w:val="24"/>
          <w:szCs w:val="24"/>
        </w:rPr>
        <w:t>право заключения договора на ________________________</w:t>
      </w:r>
    </w:p>
    <w:p w:rsidR="00542AE4" w:rsidRPr="00226F1E" w:rsidRDefault="00542AE4" w:rsidP="00542AE4">
      <w:pPr>
        <w:pStyle w:val="aff8"/>
        <w:ind w:left="-360" w:firstLine="1068"/>
        <w:jc w:val="center"/>
        <w:rPr>
          <w:b/>
          <w:bCs/>
          <w:caps/>
          <w:spacing w:val="-2"/>
          <w:sz w:val="24"/>
          <w:szCs w:val="24"/>
        </w:rPr>
      </w:pPr>
      <w:r w:rsidRPr="00226F1E">
        <w:rPr>
          <w:b/>
          <w:sz w:val="24"/>
          <w:szCs w:val="24"/>
        </w:rPr>
        <w:t>________________________________________________________</w:t>
      </w:r>
    </w:p>
    <w:p w:rsidR="00542AE4" w:rsidRPr="00226F1E" w:rsidRDefault="00542AE4" w:rsidP="00542AE4">
      <w:pPr>
        <w:suppressAutoHyphens/>
        <w:jc w:val="center"/>
        <w:rPr>
          <w:b/>
          <w:bCs/>
          <w:sz w:val="24"/>
          <w:szCs w:val="24"/>
        </w:rPr>
      </w:pPr>
    </w:p>
    <w:p w:rsidR="00542AE4" w:rsidRPr="008415E0" w:rsidRDefault="00542AE4" w:rsidP="00542AE4">
      <w:pPr>
        <w:rPr>
          <w:sz w:val="24"/>
          <w:szCs w:val="24"/>
        </w:rPr>
      </w:pPr>
    </w:p>
    <w:p w:rsidR="00542AE4" w:rsidRPr="008415E0" w:rsidRDefault="00542AE4" w:rsidP="00542AE4">
      <w:pPr>
        <w:rPr>
          <w:color w:val="000000"/>
          <w:sz w:val="24"/>
          <w:szCs w:val="24"/>
        </w:rPr>
      </w:pPr>
      <w:r w:rsidRPr="008415E0">
        <w:rPr>
          <w:color w:val="000000"/>
          <w:sz w:val="24"/>
          <w:szCs w:val="24"/>
        </w:rPr>
        <w:t>Наименование и адрес Участника: _________________________________</w:t>
      </w:r>
    </w:p>
    <w:p w:rsidR="00542AE4" w:rsidRPr="008415E0" w:rsidRDefault="00542AE4" w:rsidP="00542AE4">
      <w:pPr>
        <w:rPr>
          <w:sz w:val="24"/>
          <w:szCs w:val="24"/>
        </w:rPr>
      </w:pPr>
    </w:p>
    <w:p w:rsidR="00542AE4" w:rsidRPr="00FB3574" w:rsidRDefault="00542AE4" w:rsidP="00542AE4">
      <w:pPr>
        <w:tabs>
          <w:tab w:val="left" w:pos="567"/>
          <w:tab w:val="left" w:pos="1985"/>
        </w:tabs>
        <w:ind w:right="34" w:firstLine="0"/>
        <w:rPr>
          <w:rStyle w:val="afb"/>
          <w:bCs w:val="0"/>
          <w:i w:val="0"/>
          <w:sz w:val="24"/>
          <w:szCs w:val="24"/>
        </w:rPr>
      </w:pPr>
      <w:r w:rsidRPr="00FB3574">
        <w:rPr>
          <w:rStyle w:val="afb"/>
          <w:bCs w:val="0"/>
          <w:sz w:val="24"/>
          <w:szCs w:val="24"/>
        </w:rPr>
        <w:t>[Участник указывает все позиции Технического задания, относящиеся к оказываемым услугам, которые являются предметом закупки].</w:t>
      </w:r>
    </w:p>
    <w:p w:rsidR="00542AE4" w:rsidRPr="00FB3574" w:rsidRDefault="00542AE4" w:rsidP="00542AE4">
      <w:pPr>
        <w:spacing w:line="480" w:lineRule="auto"/>
        <w:rPr>
          <w:sz w:val="24"/>
          <w:szCs w:val="24"/>
        </w:rPr>
      </w:pPr>
    </w:p>
    <w:p w:rsidR="00542AE4" w:rsidRPr="00FB3574" w:rsidRDefault="00542AE4" w:rsidP="00542AE4">
      <w:pPr>
        <w:spacing w:line="480" w:lineRule="auto"/>
        <w:rPr>
          <w:sz w:val="24"/>
          <w:szCs w:val="24"/>
        </w:rPr>
      </w:pPr>
    </w:p>
    <w:p w:rsidR="00542AE4" w:rsidRPr="00FB3574" w:rsidRDefault="00542AE4" w:rsidP="00542AE4">
      <w:pPr>
        <w:rPr>
          <w:sz w:val="24"/>
          <w:szCs w:val="24"/>
        </w:rPr>
      </w:pPr>
      <w:r w:rsidRPr="00FB3574">
        <w:rPr>
          <w:sz w:val="24"/>
          <w:szCs w:val="24"/>
        </w:rPr>
        <w:t>____________________________________</w:t>
      </w:r>
    </w:p>
    <w:p w:rsidR="00542AE4" w:rsidRPr="00FB3574" w:rsidRDefault="00542AE4" w:rsidP="00542AE4">
      <w:pPr>
        <w:ind w:right="3684"/>
        <w:jc w:val="center"/>
        <w:rPr>
          <w:sz w:val="24"/>
          <w:szCs w:val="24"/>
          <w:vertAlign w:val="superscript"/>
        </w:rPr>
      </w:pPr>
      <w:r w:rsidRPr="00FB3574">
        <w:rPr>
          <w:sz w:val="24"/>
          <w:szCs w:val="24"/>
          <w:vertAlign w:val="superscript"/>
        </w:rPr>
        <w:t>(подпись)</w:t>
      </w:r>
    </w:p>
    <w:p w:rsidR="00542AE4" w:rsidRPr="00FB3574" w:rsidRDefault="00542AE4" w:rsidP="00542AE4">
      <w:pPr>
        <w:rPr>
          <w:sz w:val="24"/>
          <w:szCs w:val="24"/>
        </w:rPr>
      </w:pPr>
      <w:r w:rsidRPr="00FB3574">
        <w:rPr>
          <w:sz w:val="24"/>
          <w:szCs w:val="24"/>
        </w:rPr>
        <w:t>____________________________________</w:t>
      </w:r>
    </w:p>
    <w:p w:rsidR="00542AE4" w:rsidRPr="00FB3574" w:rsidRDefault="00542AE4" w:rsidP="00542AE4">
      <w:pPr>
        <w:ind w:right="3684"/>
        <w:jc w:val="center"/>
        <w:rPr>
          <w:sz w:val="24"/>
          <w:szCs w:val="24"/>
          <w:vertAlign w:val="superscript"/>
        </w:rPr>
      </w:pPr>
      <w:r w:rsidRPr="00FB3574">
        <w:rPr>
          <w:sz w:val="24"/>
          <w:szCs w:val="24"/>
          <w:vertAlign w:val="superscript"/>
        </w:rPr>
        <w:t>(фамилия, имя, отчество подписавшего, должность)</w:t>
      </w:r>
    </w:p>
    <w:p w:rsidR="00542AE4" w:rsidRPr="00FB3574" w:rsidRDefault="00542AE4" w:rsidP="00542AE4">
      <w:pPr>
        <w:keepNext/>
        <w:rPr>
          <w:b/>
          <w:sz w:val="24"/>
          <w:szCs w:val="24"/>
        </w:rPr>
      </w:pPr>
      <w:r w:rsidRPr="00FB3574">
        <w:rPr>
          <w:b/>
          <w:sz w:val="24"/>
          <w:szCs w:val="24"/>
        </w:rPr>
        <w:t>М.П.</w:t>
      </w:r>
    </w:p>
    <w:p w:rsidR="00542AE4" w:rsidRPr="00FB3574" w:rsidRDefault="00542AE4" w:rsidP="00542AE4">
      <w:pPr>
        <w:pBdr>
          <w:bottom w:val="single" w:sz="4" w:space="1" w:color="auto"/>
        </w:pBdr>
        <w:shd w:val="clear" w:color="auto" w:fill="E0E0E0"/>
        <w:ind w:right="21"/>
        <w:jc w:val="center"/>
        <w:rPr>
          <w:b/>
          <w:color w:val="000000"/>
          <w:spacing w:val="36"/>
          <w:sz w:val="24"/>
          <w:szCs w:val="24"/>
        </w:rPr>
      </w:pPr>
      <w:r w:rsidRPr="00FB3574">
        <w:rPr>
          <w:b/>
          <w:color w:val="000000"/>
          <w:spacing w:val="36"/>
          <w:sz w:val="24"/>
          <w:szCs w:val="24"/>
        </w:rPr>
        <w:t>конец формы</w:t>
      </w:r>
    </w:p>
    <w:p w:rsidR="00542AE4" w:rsidRPr="00FB3574" w:rsidRDefault="00542AE4" w:rsidP="00542AE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08" w:name="_Toc228857839"/>
      <w:bookmarkStart w:id="109" w:name="_Toc202247497"/>
      <w:bookmarkStart w:id="110" w:name="_Toc202243110"/>
      <w:bookmarkStart w:id="111" w:name="_Toc200597924"/>
      <w:bookmarkStart w:id="112" w:name="_Toc200441842"/>
      <w:bookmarkStart w:id="113" w:name="_Toc200441691"/>
      <w:bookmarkStart w:id="114" w:name="_Toc200440638"/>
      <w:bookmarkStart w:id="115" w:name="_Toc200378398"/>
      <w:bookmarkStart w:id="116" w:name="_Toc98254014"/>
      <w:bookmarkStart w:id="117" w:name="_Toc175749020"/>
      <w:r w:rsidRPr="00FB3574">
        <w:rPr>
          <w:b/>
          <w:i/>
        </w:rPr>
        <w:t>Инструкции по заполнению</w:t>
      </w:r>
      <w:bookmarkEnd w:id="108"/>
      <w:bookmarkEnd w:id="109"/>
      <w:bookmarkEnd w:id="110"/>
      <w:bookmarkEnd w:id="111"/>
      <w:bookmarkEnd w:id="112"/>
      <w:bookmarkEnd w:id="113"/>
      <w:bookmarkEnd w:id="114"/>
      <w:bookmarkEnd w:id="115"/>
      <w:bookmarkEnd w:id="116"/>
      <w:bookmarkEnd w:id="117"/>
    </w:p>
    <w:p w:rsidR="00542AE4" w:rsidRPr="00FB3574" w:rsidRDefault="00542AE4" w:rsidP="00542AE4">
      <w:pPr>
        <w:numPr>
          <w:ilvl w:val="0"/>
          <w:numId w:val="10"/>
        </w:numPr>
        <w:snapToGrid w:val="0"/>
        <w:spacing w:line="240" w:lineRule="auto"/>
        <w:rPr>
          <w:sz w:val="24"/>
          <w:szCs w:val="24"/>
        </w:rPr>
      </w:pPr>
      <w:r w:rsidRPr="00FB3574">
        <w:rPr>
          <w:sz w:val="24"/>
          <w:szCs w:val="24"/>
        </w:rPr>
        <w:t>Участник указывает дату и номер Заявки.</w:t>
      </w:r>
    </w:p>
    <w:p w:rsidR="00542AE4" w:rsidRPr="00FB3574" w:rsidRDefault="00542AE4" w:rsidP="00542AE4">
      <w:pPr>
        <w:numPr>
          <w:ilvl w:val="0"/>
          <w:numId w:val="10"/>
        </w:numPr>
        <w:snapToGrid w:val="0"/>
        <w:spacing w:line="240" w:lineRule="auto"/>
        <w:rPr>
          <w:sz w:val="24"/>
          <w:szCs w:val="24"/>
        </w:rPr>
      </w:pPr>
      <w:r w:rsidRPr="00FB3574">
        <w:rPr>
          <w:sz w:val="24"/>
          <w:szCs w:val="24"/>
        </w:rPr>
        <w:t xml:space="preserve">Участник указывает свое фирменное наименование (в </w:t>
      </w:r>
      <w:proofErr w:type="spellStart"/>
      <w:r w:rsidRPr="00FB3574">
        <w:rPr>
          <w:sz w:val="24"/>
          <w:szCs w:val="24"/>
        </w:rPr>
        <w:t>т.ч</w:t>
      </w:r>
      <w:proofErr w:type="spellEnd"/>
      <w:r w:rsidRPr="00FB3574">
        <w:rPr>
          <w:sz w:val="24"/>
          <w:szCs w:val="24"/>
        </w:rPr>
        <w:t>. организационно-правовую форму) и свой адрес.</w:t>
      </w:r>
    </w:p>
    <w:p w:rsidR="00542AE4" w:rsidRPr="00FB3574" w:rsidRDefault="00542AE4" w:rsidP="00542AE4">
      <w:pPr>
        <w:numPr>
          <w:ilvl w:val="0"/>
          <w:numId w:val="10"/>
        </w:numPr>
        <w:snapToGrid w:val="0"/>
        <w:spacing w:line="240" w:lineRule="auto"/>
        <w:rPr>
          <w:sz w:val="24"/>
          <w:szCs w:val="24"/>
        </w:rPr>
      </w:pPr>
      <w:r w:rsidRPr="00FB3574">
        <w:rPr>
          <w:sz w:val="24"/>
          <w:szCs w:val="24"/>
        </w:rPr>
        <w:t>В Техническом предложении указываются все позиции Технического задания</w:t>
      </w:r>
      <w:r w:rsidRPr="00FB3574">
        <w:rPr>
          <w:i/>
          <w:sz w:val="24"/>
          <w:szCs w:val="24"/>
        </w:rPr>
        <w:t>,</w:t>
      </w:r>
      <w:r w:rsidRPr="00FB3574">
        <w:rPr>
          <w:sz w:val="24"/>
          <w:szCs w:val="24"/>
        </w:rPr>
        <w:t xml:space="preserve"> относящиеся к оказываемым услугам, которые являются предметом закупки, их количественных и качественных характеристик (в том числе состав услуг, сроки оказания услуг), иную информацию, указанную в Техническом задании.</w:t>
      </w:r>
    </w:p>
    <w:p w:rsidR="00542AE4" w:rsidRPr="00226063" w:rsidRDefault="00542AE4" w:rsidP="00542AE4">
      <w:pPr>
        <w:numPr>
          <w:ilvl w:val="0"/>
          <w:numId w:val="10"/>
        </w:numPr>
        <w:snapToGrid w:val="0"/>
        <w:spacing w:line="240" w:lineRule="auto"/>
        <w:rPr>
          <w:sz w:val="24"/>
          <w:szCs w:val="24"/>
        </w:rPr>
      </w:pPr>
      <w:r w:rsidRPr="00FB3574">
        <w:rPr>
          <w:sz w:val="24"/>
          <w:szCs w:val="24"/>
        </w:rPr>
        <w:t>Техническое предложение будет служить основой</w:t>
      </w:r>
      <w:r w:rsidRPr="00FB3574">
        <w:rPr>
          <w:sz w:val="24"/>
        </w:rPr>
        <w:t xml:space="preserve"> для подготовки приложения</w:t>
      </w:r>
      <w:r w:rsidRPr="00F50E21">
        <w:rPr>
          <w:sz w:val="24"/>
        </w:rPr>
        <w:t xml:space="preserve"> к Договору(</w:t>
      </w:r>
      <w:proofErr w:type="spellStart"/>
      <w:r w:rsidRPr="00F50E21">
        <w:rPr>
          <w:sz w:val="24"/>
        </w:rPr>
        <w:t>ам</w:t>
      </w:r>
      <w:proofErr w:type="spellEnd"/>
      <w:r w:rsidRPr="00F50E21">
        <w:rPr>
          <w:sz w:val="24"/>
        </w:rPr>
        <w:t>)</w:t>
      </w:r>
      <w:r>
        <w:rPr>
          <w:sz w:val="24"/>
        </w:rPr>
        <w:t>.</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542AE4" w:rsidRPr="00226F1E" w:rsidRDefault="00542AE4" w:rsidP="00542AE4">
      <w:pPr>
        <w:suppressAutoHyphens/>
        <w:spacing w:line="240" w:lineRule="auto"/>
        <w:jc w:val="center"/>
        <w:rPr>
          <w:b/>
          <w:sz w:val="24"/>
          <w:szCs w:val="24"/>
        </w:rPr>
      </w:pPr>
      <w:r w:rsidRPr="00226F1E">
        <w:rPr>
          <w:b/>
          <w:sz w:val="24"/>
          <w:szCs w:val="24"/>
        </w:rPr>
        <w:t>График оказания услуг</w:t>
      </w:r>
    </w:p>
    <w:p w:rsidR="00542AE4" w:rsidRPr="00226F1E" w:rsidRDefault="00542AE4" w:rsidP="00542AE4">
      <w:pPr>
        <w:pStyle w:val="aff8"/>
        <w:ind w:left="-360" w:firstLine="1068"/>
        <w:jc w:val="center"/>
        <w:rPr>
          <w:b/>
          <w:sz w:val="24"/>
          <w:szCs w:val="24"/>
        </w:rPr>
      </w:pPr>
      <w:r w:rsidRPr="00226F1E">
        <w:rPr>
          <w:b/>
          <w:sz w:val="24"/>
          <w:szCs w:val="24"/>
        </w:rPr>
        <w:t>по запросу цен</w:t>
      </w:r>
      <w:r w:rsidRPr="00226F1E">
        <w:rPr>
          <w:b/>
          <w:sz w:val="24"/>
          <w:szCs w:val="24"/>
        </w:rPr>
        <w:br/>
        <w:t>на право заключения договора на ___________________________</w:t>
      </w:r>
    </w:p>
    <w:p w:rsidR="00542AE4" w:rsidRPr="00226F1E" w:rsidRDefault="00542AE4" w:rsidP="00542AE4">
      <w:pPr>
        <w:pStyle w:val="aff8"/>
        <w:ind w:left="-360" w:firstLine="1068"/>
        <w:jc w:val="center"/>
        <w:rPr>
          <w:b/>
          <w:bCs/>
          <w:caps/>
          <w:spacing w:val="-2"/>
          <w:sz w:val="24"/>
          <w:szCs w:val="24"/>
        </w:rPr>
      </w:pPr>
      <w:r w:rsidRPr="00226F1E">
        <w:rPr>
          <w:b/>
          <w:sz w:val="24"/>
          <w:szCs w:val="24"/>
        </w:rPr>
        <w:t>________________________________________________________________</w:t>
      </w:r>
    </w:p>
    <w:p w:rsidR="00542AE4" w:rsidRPr="00226F1E" w:rsidRDefault="00542AE4" w:rsidP="00542AE4">
      <w:pPr>
        <w:rPr>
          <w:color w:val="000000"/>
          <w:sz w:val="24"/>
          <w:szCs w:val="24"/>
        </w:rPr>
      </w:pPr>
    </w:p>
    <w:p w:rsidR="00542AE4" w:rsidRPr="00226F1E" w:rsidRDefault="00542AE4" w:rsidP="00542AE4">
      <w:pPr>
        <w:ind w:firstLine="0"/>
        <w:rPr>
          <w:color w:val="000000"/>
          <w:sz w:val="24"/>
          <w:szCs w:val="24"/>
        </w:rPr>
      </w:pPr>
      <w:r w:rsidRPr="00226F1E">
        <w:rPr>
          <w:color w:val="000000"/>
          <w:sz w:val="24"/>
          <w:szCs w:val="24"/>
        </w:rPr>
        <w:t>Наименование и адрес Участника: _________________________________</w:t>
      </w:r>
    </w:p>
    <w:p w:rsidR="00542AE4" w:rsidRPr="00226F1E" w:rsidRDefault="00542AE4" w:rsidP="00542AE4">
      <w:pPr>
        <w:spacing w:line="240" w:lineRule="auto"/>
        <w:ind w:firstLine="0"/>
        <w:rPr>
          <w:color w:val="000000"/>
          <w:sz w:val="24"/>
          <w:szCs w:val="24"/>
        </w:rPr>
      </w:pPr>
      <w:r w:rsidRPr="00226F1E">
        <w:rPr>
          <w:color w:val="000000"/>
          <w:sz w:val="24"/>
          <w:szCs w:val="24"/>
        </w:rPr>
        <w:t xml:space="preserve">Начало </w:t>
      </w:r>
      <w:r w:rsidRPr="00226F1E">
        <w:rPr>
          <w:sz w:val="24"/>
          <w:szCs w:val="24"/>
        </w:rPr>
        <w:t>оказания услуг</w:t>
      </w:r>
      <w:r w:rsidRPr="00226F1E">
        <w:rPr>
          <w:color w:val="000000"/>
          <w:sz w:val="24"/>
          <w:szCs w:val="24"/>
        </w:rPr>
        <w:t>: «__</w:t>
      </w:r>
      <w:proofErr w:type="gramStart"/>
      <w:r w:rsidRPr="00226F1E">
        <w:rPr>
          <w:color w:val="000000"/>
          <w:sz w:val="24"/>
          <w:szCs w:val="24"/>
        </w:rPr>
        <w:t>_»_</w:t>
      </w:r>
      <w:proofErr w:type="gramEnd"/>
      <w:r w:rsidRPr="00226F1E">
        <w:rPr>
          <w:color w:val="000000"/>
          <w:sz w:val="24"/>
          <w:szCs w:val="24"/>
        </w:rPr>
        <w:t>___________________года.</w:t>
      </w:r>
    </w:p>
    <w:p w:rsidR="00542AE4" w:rsidRPr="008415E0" w:rsidRDefault="00542AE4" w:rsidP="00542AE4">
      <w:pPr>
        <w:spacing w:line="240" w:lineRule="auto"/>
        <w:ind w:firstLine="0"/>
        <w:rPr>
          <w:color w:val="000000"/>
          <w:sz w:val="24"/>
          <w:szCs w:val="24"/>
        </w:rPr>
      </w:pPr>
      <w:r w:rsidRPr="008415E0">
        <w:rPr>
          <w:color w:val="000000"/>
          <w:sz w:val="24"/>
          <w:szCs w:val="24"/>
        </w:rPr>
        <w:t xml:space="preserve">Окончание </w:t>
      </w:r>
      <w:r>
        <w:rPr>
          <w:sz w:val="24"/>
          <w:szCs w:val="24"/>
        </w:rPr>
        <w:t>оказания услуг</w:t>
      </w:r>
      <w:r w:rsidRPr="008415E0">
        <w:rPr>
          <w:color w:val="000000"/>
          <w:sz w:val="24"/>
          <w:szCs w:val="24"/>
        </w:rPr>
        <w:t>: «__</w:t>
      </w:r>
      <w:proofErr w:type="gramStart"/>
      <w:r w:rsidRPr="008415E0">
        <w:rPr>
          <w:color w:val="000000"/>
          <w:sz w:val="24"/>
          <w:szCs w:val="24"/>
        </w:rPr>
        <w:t>_»_</w:t>
      </w:r>
      <w:proofErr w:type="gramEnd"/>
      <w:r w:rsidRPr="008415E0">
        <w:rPr>
          <w:color w:val="000000"/>
          <w:sz w:val="24"/>
          <w:szCs w:val="24"/>
        </w:rPr>
        <w:t>___________________года.</w:t>
      </w:r>
    </w:p>
    <w:p w:rsidR="00542AE4" w:rsidRPr="008415E0" w:rsidRDefault="00542AE4" w:rsidP="00542AE4">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542AE4" w:rsidRPr="00092BA7" w:rsidTr="00DE465E">
        <w:trPr>
          <w:cantSplit/>
        </w:trPr>
        <w:tc>
          <w:tcPr>
            <w:tcW w:w="828" w:type="dxa"/>
            <w:vMerge w:val="restart"/>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0"/>
              <w:rPr>
                <w:color w:val="000000"/>
                <w:sz w:val="24"/>
                <w:szCs w:val="24"/>
              </w:rPr>
            </w:pPr>
            <w:r w:rsidRPr="00092BA7">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0"/>
              <w:rPr>
                <w:color w:val="000000"/>
                <w:sz w:val="24"/>
                <w:szCs w:val="24"/>
              </w:rPr>
            </w:pPr>
            <w:r w:rsidRPr="00092BA7">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0"/>
              <w:jc w:val="both"/>
              <w:rPr>
                <w:color w:val="000000"/>
                <w:sz w:val="24"/>
                <w:szCs w:val="24"/>
              </w:rPr>
            </w:pPr>
            <w:r w:rsidRPr="00092BA7">
              <w:rPr>
                <w:color w:val="000000"/>
                <w:sz w:val="24"/>
                <w:szCs w:val="24"/>
              </w:rPr>
              <w:t>График оказания услуг, в неделях/днях/месяцах* с момента подписания Договора</w:t>
            </w:r>
          </w:p>
        </w:tc>
      </w:tr>
      <w:tr w:rsidR="00542AE4" w:rsidRPr="00092BA7" w:rsidTr="00DE465E">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542AE4" w:rsidRPr="00092BA7" w:rsidRDefault="00542AE4" w:rsidP="00DE465E">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542AE4" w:rsidRPr="00092BA7" w:rsidRDefault="00542AE4" w:rsidP="00DE465E">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0"/>
              <w:rPr>
                <w:color w:val="000000"/>
                <w:sz w:val="24"/>
                <w:szCs w:val="24"/>
              </w:rPr>
            </w:pPr>
            <w:r w:rsidRPr="00092BA7">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0"/>
              <w:rPr>
                <w:color w:val="000000"/>
                <w:sz w:val="24"/>
                <w:szCs w:val="24"/>
              </w:rPr>
            </w:pPr>
            <w:r w:rsidRPr="00092BA7">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0"/>
              <w:rPr>
                <w:color w:val="000000"/>
                <w:sz w:val="24"/>
                <w:szCs w:val="24"/>
              </w:rPr>
            </w:pPr>
            <w:r w:rsidRPr="00092BA7">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0"/>
              <w:rPr>
                <w:color w:val="000000"/>
                <w:sz w:val="24"/>
                <w:szCs w:val="24"/>
              </w:rPr>
            </w:pPr>
            <w:r w:rsidRPr="00092BA7">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0"/>
              <w:rPr>
                <w:color w:val="000000"/>
                <w:sz w:val="24"/>
                <w:szCs w:val="24"/>
              </w:rPr>
            </w:pPr>
            <w:r w:rsidRPr="00092BA7">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0"/>
              <w:rPr>
                <w:color w:val="000000"/>
                <w:sz w:val="24"/>
                <w:szCs w:val="24"/>
              </w:rPr>
            </w:pPr>
            <w:r w:rsidRPr="00092BA7">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0"/>
              <w:rPr>
                <w:color w:val="000000"/>
                <w:sz w:val="24"/>
                <w:szCs w:val="24"/>
              </w:rPr>
            </w:pPr>
            <w:r w:rsidRPr="00092BA7">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0"/>
              <w:rPr>
                <w:color w:val="000000"/>
                <w:sz w:val="24"/>
                <w:szCs w:val="24"/>
              </w:rPr>
            </w:pPr>
            <w:r w:rsidRPr="00092BA7">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0"/>
              <w:rPr>
                <w:color w:val="000000"/>
                <w:sz w:val="24"/>
                <w:szCs w:val="24"/>
              </w:rPr>
            </w:pPr>
            <w:r w:rsidRPr="00092BA7">
              <w:rPr>
                <w:color w:val="000000"/>
                <w:sz w:val="24"/>
                <w:szCs w:val="24"/>
              </w:rPr>
              <w:t>…</w:t>
            </w:r>
          </w:p>
        </w:tc>
      </w:tr>
      <w:tr w:rsidR="00542AE4" w:rsidRPr="00092BA7" w:rsidTr="00DE465E">
        <w:tc>
          <w:tcPr>
            <w:tcW w:w="828"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r>
      <w:tr w:rsidR="00542AE4" w:rsidRPr="00092BA7" w:rsidTr="00DE465E">
        <w:tc>
          <w:tcPr>
            <w:tcW w:w="828"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r>
      <w:tr w:rsidR="00542AE4" w:rsidRPr="00092BA7" w:rsidTr="00DE465E">
        <w:tc>
          <w:tcPr>
            <w:tcW w:w="828"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r>
      <w:tr w:rsidR="00542AE4" w:rsidRPr="00092BA7" w:rsidTr="00DE465E">
        <w:tc>
          <w:tcPr>
            <w:tcW w:w="828"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r w:rsidRPr="00092BA7">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r>
    </w:tbl>
    <w:p w:rsidR="00542AE4" w:rsidRDefault="00542AE4" w:rsidP="00542AE4">
      <w:pPr>
        <w:spacing w:line="240" w:lineRule="auto"/>
        <w:rPr>
          <w:color w:val="000000"/>
          <w:sz w:val="24"/>
          <w:szCs w:val="24"/>
        </w:rPr>
      </w:pPr>
    </w:p>
    <w:p w:rsidR="00542AE4" w:rsidRPr="00092BA7" w:rsidRDefault="00542AE4" w:rsidP="00542AE4">
      <w:pPr>
        <w:spacing w:line="240" w:lineRule="auto"/>
        <w:rPr>
          <w:color w:val="000000"/>
          <w:sz w:val="24"/>
          <w:szCs w:val="24"/>
        </w:rPr>
      </w:pPr>
    </w:p>
    <w:p w:rsidR="00542AE4" w:rsidRPr="00092BA7" w:rsidRDefault="00542AE4" w:rsidP="00542AE4">
      <w:pPr>
        <w:spacing w:line="240" w:lineRule="auto"/>
        <w:rPr>
          <w:color w:val="000000"/>
          <w:sz w:val="24"/>
          <w:szCs w:val="24"/>
        </w:rPr>
      </w:pPr>
    </w:p>
    <w:p w:rsidR="00542AE4" w:rsidRPr="00092BA7" w:rsidRDefault="00542AE4" w:rsidP="00542AE4">
      <w:pPr>
        <w:rPr>
          <w:color w:val="000000"/>
          <w:sz w:val="24"/>
          <w:szCs w:val="24"/>
        </w:rPr>
      </w:pPr>
      <w:r w:rsidRPr="00092BA7">
        <w:rPr>
          <w:color w:val="000000"/>
          <w:sz w:val="24"/>
          <w:szCs w:val="24"/>
        </w:rPr>
        <w:t>____________________________________</w:t>
      </w:r>
    </w:p>
    <w:p w:rsidR="00542AE4" w:rsidRPr="00092BA7" w:rsidRDefault="00542AE4" w:rsidP="00542AE4">
      <w:pPr>
        <w:ind w:right="3684"/>
        <w:jc w:val="center"/>
        <w:rPr>
          <w:color w:val="000000"/>
          <w:sz w:val="24"/>
          <w:szCs w:val="24"/>
          <w:vertAlign w:val="superscript"/>
        </w:rPr>
      </w:pPr>
      <w:r w:rsidRPr="00092BA7">
        <w:rPr>
          <w:color w:val="000000"/>
          <w:sz w:val="24"/>
          <w:szCs w:val="24"/>
          <w:vertAlign w:val="superscript"/>
        </w:rPr>
        <w:t>(подпись)</w:t>
      </w:r>
    </w:p>
    <w:p w:rsidR="00542AE4" w:rsidRPr="00092BA7" w:rsidRDefault="00542AE4" w:rsidP="00542AE4">
      <w:pPr>
        <w:rPr>
          <w:color w:val="000000"/>
          <w:sz w:val="24"/>
          <w:szCs w:val="24"/>
        </w:rPr>
      </w:pPr>
      <w:r w:rsidRPr="00092BA7">
        <w:rPr>
          <w:color w:val="000000"/>
          <w:sz w:val="24"/>
          <w:szCs w:val="24"/>
        </w:rPr>
        <w:t>____________________________________</w:t>
      </w:r>
    </w:p>
    <w:p w:rsidR="00542AE4" w:rsidRPr="00092BA7" w:rsidRDefault="00542AE4" w:rsidP="00542AE4">
      <w:pPr>
        <w:ind w:right="3684"/>
        <w:jc w:val="center"/>
        <w:rPr>
          <w:color w:val="000000"/>
          <w:sz w:val="24"/>
          <w:szCs w:val="24"/>
          <w:vertAlign w:val="superscript"/>
        </w:rPr>
      </w:pPr>
      <w:r w:rsidRPr="00092BA7">
        <w:rPr>
          <w:color w:val="000000"/>
          <w:sz w:val="24"/>
          <w:szCs w:val="24"/>
          <w:vertAlign w:val="superscript"/>
        </w:rPr>
        <w:t>(фамилия, имя, отчество подписавшего, должность)</w:t>
      </w:r>
    </w:p>
    <w:p w:rsidR="00542AE4" w:rsidRPr="00092BA7" w:rsidRDefault="00542AE4" w:rsidP="00542AE4">
      <w:pPr>
        <w:keepNext/>
        <w:rPr>
          <w:b/>
          <w:color w:val="000000"/>
          <w:sz w:val="24"/>
          <w:szCs w:val="24"/>
        </w:rPr>
      </w:pPr>
      <w:r w:rsidRPr="00092BA7">
        <w:rPr>
          <w:b/>
          <w:bCs/>
          <w:color w:val="000000"/>
          <w:sz w:val="24"/>
          <w:szCs w:val="24"/>
        </w:rPr>
        <w:t>М.П.</w:t>
      </w:r>
    </w:p>
    <w:p w:rsidR="00542AE4" w:rsidRPr="00092BA7" w:rsidRDefault="00542AE4" w:rsidP="00542AE4">
      <w:pPr>
        <w:pBdr>
          <w:bottom w:val="single" w:sz="4" w:space="1" w:color="auto"/>
        </w:pBdr>
        <w:shd w:val="clear" w:color="auto" w:fill="E0E0E0"/>
        <w:ind w:right="21"/>
        <w:jc w:val="center"/>
        <w:rPr>
          <w:b/>
          <w:bCs/>
          <w:color w:val="000000"/>
          <w:spacing w:val="36"/>
          <w:sz w:val="24"/>
          <w:szCs w:val="24"/>
        </w:rPr>
      </w:pPr>
      <w:r w:rsidRPr="00092BA7">
        <w:rPr>
          <w:b/>
          <w:color w:val="000000"/>
          <w:spacing w:val="36"/>
          <w:sz w:val="24"/>
          <w:szCs w:val="24"/>
        </w:rPr>
        <w:t>конец формы</w:t>
      </w:r>
    </w:p>
    <w:p w:rsidR="00542AE4" w:rsidRPr="00092BA7" w:rsidRDefault="00542AE4" w:rsidP="00542AE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8" w:name="_Toc228857842"/>
      <w:bookmarkStart w:id="119" w:name="_Toc202247500"/>
      <w:bookmarkStart w:id="120" w:name="_Toc202243113"/>
      <w:bookmarkStart w:id="121" w:name="_Toc200597927"/>
      <w:bookmarkStart w:id="122" w:name="_Toc200441845"/>
      <w:bookmarkStart w:id="123" w:name="_Toc200441694"/>
      <w:bookmarkStart w:id="124" w:name="_Toc200440641"/>
      <w:bookmarkStart w:id="125" w:name="_Toc200378401"/>
      <w:bookmarkStart w:id="126" w:name="_Toc98254017"/>
      <w:bookmarkStart w:id="127" w:name="_Toc175749023"/>
      <w:r w:rsidRPr="00092BA7">
        <w:rPr>
          <w:b/>
          <w:i/>
        </w:rPr>
        <w:t>Инструкции по заполнению</w:t>
      </w:r>
      <w:bookmarkEnd w:id="118"/>
      <w:bookmarkEnd w:id="119"/>
      <w:bookmarkEnd w:id="120"/>
      <w:bookmarkEnd w:id="121"/>
      <w:bookmarkEnd w:id="122"/>
      <w:bookmarkEnd w:id="123"/>
      <w:bookmarkEnd w:id="124"/>
      <w:bookmarkEnd w:id="125"/>
      <w:bookmarkEnd w:id="126"/>
      <w:bookmarkEnd w:id="127"/>
    </w:p>
    <w:p w:rsidR="00542AE4" w:rsidRPr="00092BA7" w:rsidRDefault="00542AE4" w:rsidP="00542AE4">
      <w:pPr>
        <w:numPr>
          <w:ilvl w:val="0"/>
          <w:numId w:val="11"/>
        </w:numPr>
        <w:snapToGrid w:val="0"/>
        <w:spacing w:line="240" w:lineRule="auto"/>
        <w:rPr>
          <w:sz w:val="24"/>
          <w:szCs w:val="24"/>
        </w:rPr>
      </w:pPr>
      <w:r w:rsidRPr="00092BA7">
        <w:rPr>
          <w:sz w:val="24"/>
          <w:szCs w:val="24"/>
        </w:rPr>
        <w:t xml:space="preserve">Участник указывает дату и номер Заявки. Участник указывает свое фирменное наименование (в </w:t>
      </w:r>
      <w:proofErr w:type="spellStart"/>
      <w:r w:rsidRPr="00092BA7">
        <w:rPr>
          <w:sz w:val="24"/>
          <w:szCs w:val="24"/>
        </w:rPr>
        <w:t>т.ч</w:t>
      </w:r>
      <w:proofErr w:type="spellEnd"/>
      <w:r w:rsidRPr="00092BA7">
        <w:rPr>
          <w:sz w:val="24"/>
          <w:szCs w:val="24"/>
        </w:rPr>
        <w:t>. организационно-правовую форму) и свой адрес.</w:t>
      </w:r>
    </w:p>
    <w:p w:rsidR="00542AE4" w:rsidRDefault="00542AE4" w:rsidP="00542AE4">
      <w:pPr>
        <w:numPr>
          <w:ilvl w:val="0"/>
          <w:numId w:val="11"/>
        </w:numPr>
        <w:snapToGrid w:val="0"/>
        <w:spacing w:line="240" w:lineRule="auto"/>
        <w:rPr>
          <w:sz w:val="24"/>
          <w:szCs w:val="24"/>
        </w:rPr>
      </w:pPr>
      <w:r w:rsidRPr="00092BA7">
        <w:rPr>
          <w:sz w:val="24"/>
          <w:szCs w:val="24"/>
        </w:rPr>
        <w:t xml:space="preserve">В данном Графике оказания услуг приводятся расчетные сроки оказания всех </w:t>
      </w:r>
      <w:r w:rsidRPr="00A2639E">
        <w:rPr>
          <w:sz w:val="24"/>
          <w:szCs w:val="24"/>
        </w:rPr>
        <w:t xml:space="preserve">видов </w:t>
      </w:r>
      <w:r w:rsidRPr="00BD3E9C">
        <w:rPr>
          <w:sz w:val="24"/>
          <w:szCs w:val="24"/>
        </w:rPr>
        <w:t xml:space="preserve">(этапов / </w:t>
      </w:r>
      <w:proofErr w:type="spellStart"/>
      <w:r w:rsidRPr="00BD3E9C">
        <w:rPr>
          <w:sz w:val="24"/>
          <w:szCs w:val="24"/>
        </w:rPr>
        <w:t>подэтапов</w:t>
      </w:r>
      <w:proofErr w:type="spellEnd"/>
      <w:r w:rsidRPr="00BD3E9C">
        <w:rPr>
          <w:sz w:val="24"/>
          <w:szCs w:val="24"/>
        </w:rPr>
        <w:t xml:space="preserve"> и т.п.) </w:t>
      </w:r>
      <w:r>
        <w:rPr>
          <w:sz w:val="24"/>
          <w:szCs w:val="24"/>
        </w:rPr>
        <w:t>усл</w:t>
      </w:r>
      <w:r w:rsidRPr="00092BA7">
        <w:rPr>
          <w:sz w:val="24"/>
          <w:szCs w:val="24"/>
        </w:rPr>
        <w:t>уг в рамках Договора.</w:t>
      </w:r>
    </w:p>
    <w:p w:rsidR="00542AE4" w:rsidRPr="00092BA7" w:rsidRDefault="00542AE4" w:rsidP="00542AE4">
      <w:pPr>
        <w:numPr>
          <w:ilvl w:val="0"/>
          <w:numId w:val="11"/>
        </w:numPr>
        <w:snapToGrid w:val="0"/>
        <w:spacing w:line="240" w:lineRule="auto"/>
        <w:rPr>
          <w:sz w:val="24"/>
          <w:szCs w:val="24"/>
        </w:rPr>
      </w:pPr>
      <w:r w:rsidRPr="00092BA7">
        <w:rPr>
          <w:sz w:val="24"/>
          <w:szCs w:val="24"/>
        </w:rPr>
        <w:t xml:space="preserve">График оказания услуг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r>
        <w:rPr>
          <w:sz w:val="24"/>
        </w:rPr>
        <w:t>.</w:t>
      </w:r>
    </w:p>
    <w:p w:rsidR="00542AE4" w:rsidRPr="00092BA7" w:rsidRDefault="00542AE4" w:rsidP="00542AE4">
      <w:pPr>
        <w:numPr>
          <w:ilvl w:val="0"/>
          <w:numId w:val="11"/>
        </w:numPr>
        <w:snapToGrid w:val="0"/>
        <w:spacing w:line="240" w:lineRule="auto"/>
        <w:rPr>
          <w:sz w:val="24"/>
          <w:szCs w:val="24"/>
        </w:rPr>
      </w:pPr>
      <w:r w:rsidRPr="00092BA7">
        <w:rPr>
          <w:sz w:val="24"/>
          <w:szCs w:val="24"/>
        </w:rPr>
        <w:t xml:space="preserve">Для указания сроков против каждого </w:t>
      </w:r>
      <w:r>
        <w:rPr>
          <w:sz w:val="24"/>
          <w:szCs w:val="24"/>
        </w:rPr>
        <w:t xml:space="preserve">вида </w:t>
      </w:r>
      <w:r w:rsidRPr="00BD3E9C">
        <w:rPr>
          <w:sz w:val="24"/>
          <w:szCs w:val="24"/>
        </w:rPr>
        <w:t xml:space="preserve">(этапа / </w:t>
      </w:r>
      <w:proofErr w:type="spellStart"/>
      <w:r w:rsidRPr="00BD3E9C">
        <w:rPr>
          <w:sz w:val="24"/>
          <w:szCs w:val="24"/>
        </w:rPr>
        <w:t>подэтапа</w:t>
      </w:r>
      <w:proofErr w:type="spellEnd"/>
      <w:r w:rsidRPr="00BD3E9C">
        <w:rPr>
          <w:sz w:val="24"/>
          <w:szCs w:val="24"/>
        </w:rPr>
        <w:t xml:space="preserve"> и т.п.) </w:t>
      </w:r>
      <w:r w:rsidRPr="00092BA7">
        <w:rPr>
          <w:sz w:val="24"/>
          <w:szCs w:val="24"/>
        </w:rPr>
        <w:t xml:space="preserve">следует указать какой-либо знак или затемнить соответствующее число граф, </w:t>
      </w:r>
      <w:proofErr w:type="gramStart"/>
      <w:r w:rsidRPr="00092BA7">
        <w:rPr>
          <w:sz w:val="24"/>
          <w:szCs w:val="24"/>
        </w:rPr>
        <w:t>например</w:t>
      </w:r>
      <w:proofErr w:type="gramEnd"/>
      <w:r w:rsidRPr="00092BA7">
        <w:rPr>
          <w:sz w:val="24"/>
          <w:szCs w:val="24"/>
        </w:rPr>
        <w:t>:</w:t>
      </w:r>
    </w:p>
    <w:p w:rsidR="00542AE4" w:rsidRPr="00092BA7" w:rsidRDefault="00542AE4" w:rsidP="00542AE4">
      <w:pPr>
        <w:pStyle w:val="af9"/>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542AE4" w:rsidRPr="00092BA7" w:rsidTr="00DE465E">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0"/>
              <w:rPr>
                <w:color w:val="000000"/>
                <w:sz w:val="24"/>
                <w:szCs w:val="24"/>
              </w:rPr>
            </w:pPr>
            <w:r w:rsidRPr="00092BA7">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0"/>
              <w:rPr>
                <w:color w:val="000000"/>
                <w:sz w:val="24"/>
                <w:szCs w:val="24"/>
              </w:rPr>
            </w:pPr>
            <w:r w:rsidRPr="00092BA7">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0"/>
              <w:jc w:val="both"/>
              <w:rPr>
                <w:color w:val="000000"/>
                <w:sz w:val="24"/>
                <w:szCs w:val="24"/>
              </w:rPr>
            </w:pPr>
            <w:r w:rsidRPr="00092BA7">
              <w:rPr>
                <w:color w:val="000000"/>
                <w:sz w:val="24"/>
                <w:szCs w:val="24"/>
              </w:rPr>
              <w:t>График оказания услуг, в неделях/днях/месяцах* с момента подписания Договора</w:t>
            </w:r>
          </w:p>
        </w:tc>
      </w:tr>
      <w:tr w:rsidR="00542AE4" w:rsidRPr="00092BA7" w:rsidTr="00DE465E">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542AE4" w:rsidRPr="00092BA7" w:rsidRDefault="00542AE4" w:rsidP="00DE465E">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542AE4" w:rsidRPr="00092BA7" w:rsidRDefault="00542AE4" w:rsidP="00DE465E">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0"/>
              <w:rPr>
                <w:color w:val="000000"/>
                <w:sz w:val="24"/>
                <w:szCs w:val="24"/>
              </w:rPr>
            </w:pPr>
            <w:r w:rsidRPr="00092BA7">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0"/>
              <w:rPr>
                <w:color w:val="000000"/>
                <w:sz w:val="24"/>
                <w:szCs w:val="24"/>
              </w:rPr>
            </w:pPr>
            <w:r w:rsidRPr="00092BA7">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0"/>
              <w:rPr>
                <w:color w:val="000000"/>
                <w:sz w:val="24"/>
                <w:szCs w:val="24"/>
              </w:rPr>
            </w:pPr>
            <w:r w:rsidRPr="00092BA7">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0"/>
              <w:rPr>
                <w:color w:val="000000"/>
                <w:sz w:val="24"/>
                <w:szCs w:val="24"/>
              </w:rPr>
            </w:pPr>
            <w:r w:rsidRPr="00092BA7">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0"/>
              <w:rPr>
                <w:color w:val="000000"/>
                <w:sz w:val="24"/>
                <w:szCs w:val="24"/>
              </w:rPr>
            </w:pPr>
            <w:r w:rsidRPr="00092BA7">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0"/>
              <w:rPr>
                <w:color w:val="000000"/>
                <w:sz w:val="24"/>
                <w:szCs w:val="24"/>
              </w:rPr>
            </w:pPr>
            <w:r w:rsidRPr="00092BA7">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0"/>
              <w:rPr>
                <w:color w:val="000000"/>
                <w:sz w:val="24"/>
                <w:szCs w:val="24"/>
              </w:rPr>
            </w:pPr>
            <w:r w:rsidRPr="00092BA7">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0"/>
              <w:rPr>
                <w:color w:val="000000"/>
                <w:sz w:val="24"/>
                <w:szCs w:val="24"/>
              </w:rPr>
            </w:pPr>
            <w:r w:rsidRPr="00092BA7">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0"/>
              <w:rPr>
                <w:color w:val="000000"/>
                <w:sz w:val="24"/>
                <w:szCs w:val="24"/>
              </w:rPr>
            </w:pPr>
            <w:r w:rsidRPr="00092BA7">
              <w:rPr>
                <w:color w:val="000000"/>
                <w:sz w:val="24"/>
                <w:szCs w:val="24"/>
              </w:rPr>
              <w:t>…</w:t>
            </w:r>
          </w:p>
        </w:tc>
      </w:tr>
      <w:tr w:rsidR="00542AE4" w:rsidRPr="00092BA7" w:rsidTr="00DE465E">
        <w:tc>
          <w:tcPr>
            <w:tcW w:w="720"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ind w:left="0"/>
              <w:rPr>
                <w:bCs/>
                <w:color w:val="000000"/>
                <w:lang w:val="ru-RU" w:eastAsia="ru-RU"/>
              </w:rPr>
            </w:pPr>
            <w:r w:rsidRPr="00092BA7">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bCs/>
                <w:color w:val="000000"/>
                <w:lang w:val="ru-RU" w:eastAsia="ru-RU"/>
              </w:rPr>
            </w:pPr>
          </w:p>
        </w:tc>
      </w:tr>
      <w:tr w:rsidR="00542AE4" w:rsidRPr="00092BA7" w:rsidTr="00DE465E">
        <w:tc>
          <w:tcPr>
            <w:tcW w:w="720"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b/>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542AE4" w:rsidRPr="00092BA7" w:rsidRDefault="00542AE4" w:rsidP="00DE465E">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542AE4" w:rsidRPr="00092BA7" w:rsidRDefault="00542AE4" w:rsidP="00DE465E">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542AE4" w:rsidRPr="00092BA7" w:rsidRDefault="00542AE4" w:rsidP="00DE465E">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542AE4" w:rsidRPr="00092BA7" w:rsidRDefault="00542AE4" w:rsidP="00DE465E">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542AE4" w:rsidRPr="00092BA7" w:rsidRDefault="00542AE4" w:rsidP="00DE465E">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b/>
                <w:bCs/>
                <w:color w:val="000000"/>
                <w:lang w:val="ru-RU" w:eastAsia="ru-RU"/>
              </w:rPr>
            </w:pPr>
          </w:p>
        </w:tc>
      </w:tr>
      <w:tr w:rsidR="00542AE4" w:rsidRPr="00092BA7" w:rsidTr="00DE465E">
        <w:tc>
          <w:tcPr>
            <w:tcW w:w="720"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542AE4" w:rsidRPr="00092BA7" w:rsidRDefault="00542AE4" w:rsidP="00DE465E">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542AE4" w:rsidRPr="00092BA7" w:rsidRDefault="00542AE4" w:rsidP="00DE465E">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r>
      <w:tr w:rsidR="00542AE4" w:rsidRPr="00092BA7" w:rsidTr="00DE465E">
        <w:tc>
          <w:tcPr>
            <w:tcW w:w="720"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542AE4" w:rsidRPr="00092BA7" w:rsidRDefault="00542AE4" w:rsidP="00DE465E">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542AE4" w:rsidRPr="00092BA7" w:rsidRDefault="00542AE4" w:rsidP="00DE465E">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r>
      <w:tr w:rsidR="00542AE4" w:rsidRPr="00092BA7" w:rsidTr="00DE465E">
        <w:tc>
          <w:tcPr>
            <w:tcW w:w="720"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542AE4" w:rsidRPr="00092BA7" w:rsidRDefault="00542AE4" w:rsidP="00DE465E">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542AE4" w:rsidRPr="00092BA7" w:rsidRDefault="00542AE4" w:rsidP="00DE465E">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542AE4" w:rsidRPr="00092BA7" w:rsidRDefault="00542AE4" w:rsidP="00DE465E">
            <w:pPr>
              <w:pStyle w:val="af3"/>
              <w:rPr>
                <w:color w:val="000000"/>
                <w:lang w:val="ru-RU" w:eastAsia="ru-RU"/>
              </w:rPr>
            </w:pPr>
          </w:p>
        </w:tc>
      </w:tr>
    </w:tbl>
    <w:p w:rsidR="00542AE4" w:rsidRPr="00FA46E9" w:rsidRDefault="00542AE4" w:rsidP="00542AE4">
      <w:pPr>
        <w:rPr>
          <w:sz w:val="24"/>
          <w:szCs w:val="24"/>
        </w:rPr>
      </w:pPr>
      <w:r w:rsidRPr="00092BA7">
        <w:rPr>
          <w:sz w:val="24"/>
          <w:szCs w:val="24"/>
        </w:rPr>
        <w:t>*</w:t>
      </w:r>
      <w:proofErr w:type="gramStart"/>
      <w:r w:rsidRPr="00092BA7">
        <w:rPr>
          <w:sz w:val="24"/>
          <w:szCs w:val="24"/>
        </w:rPr>
        <w:t>В</w:t>
      </w:r>
      <w:proofErr w:type="gramEnd"/>
      <w:r w:rsidRPr="00092BA7">
        <w:rPr>
          <w:sz w:val="24"/>
          <w:szCs w:val="24"/>
        </w:rPr>
        <w:t xml:space="preserve"> зависимости от требований, указанных в Техническом задании.</w:t>
      </w:r>
    </w:p>
    <w:p w:rsidR="00542AE4" w:rsidRPr="008415E0" w:rsidRDefault="00542AE4" w:rsidP="00542AE4"/>
    <w:p w:rsidR="00542AE4" w:rsidRPr="008415E0" w:rsidRDefault="00542AE4" w:rsidP="00542AE4"/>
    <w:p w:rsidR="00542AE4" w:rsidRPr="008415E0" w:rsidRDefault="00542AE4" w:rsidP="00542AE4"/>
    <w:p w:rsidR="00542AE4" w:rsidRPr="008415E0" w:rsidRDefault="00542AE4" w:rsidP="00542AE4"/>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Default="00A41C7C" w:rsidP="00A41C7C"/>
    <w:p w:rsidR="00542AE4" w:rsidRDefault="00542AE4" w:rsidP="00A41C7C"/>
    <w:p w:rsidR="00542AE4" w:rsidRDefault="00542AE4" w:rsidP="00A41C7C"/>
    <w:p w:rsidR="00542AE4" w:rsidRDefault="00542AE4" w:rsidP="00A41C7C"/>
    <w:p w:rsidR="00542AE4" w:rsidRDefault="00542AE4" w:rsidP="00A41C7C"/>
    <w:p w:rsidR="00542AE4" w:rsidRDefault="00542AE4" w:rsidP="00A41C7C"/>
    <w:p w:rsidR="00542AE4" w:rsidRDefault="00542AE4" w:rsidP="00A41C7C"/>
    <w:p w:rsidR="00542AE4" w:rsidRDefault="00542AE4" w:rsidP="00A41C7C"/>
    <w:p w:rsidR="00542AE4" w:rsidRDefault="00542AE4" w:rsidP="00A41C7C"/>
    <w:p w:rsidR="00542AE4" w:rsidRDefault="00542AE4" w:rsidP="00A41C7C"/>
    <w:p w:rsidR="00542AE4" w:rsidRDefault="00542AE4" w:rsidP="00A41C7C"/>
    <w:p w:rsidR="00542AE4" w:rsidRPr="008415E0" w:rsidRDefault="00542AE4"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bookmarkEnd w:id="107"/>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lastRenderedPageBreak/>
        <w:t>начало формы</w:t>
      </w:r>
    </w:p>
    <w:p w:rsidR="00542AE4" w:rsidRPr="008415E0" w:rsidRDefault="00542AE4" w:rsidP="00542AE4">
      <w:pPr>
        <w:spacing w:line="240" w:lineRule="auto"/>
        <w:ind w:firstLine="0"/>
        <w:jc w:val="right"/>
        <w:rPr>
          <w:b/>
          <w:color w:val="000000"/>
          <w:sz w:val="24"/>
          <w:szCs w:val="24"/>
        </w:rPr>
      </w:pPr>
      <w:r w:rsidRPr="008415E0">
        <w:rPr>
          <w:b/>
          <w:color w:val="000000"/>
          <w:sz w:val="24"/>
          <w:szCs w:val="24"/>
        </w:rPr>
        <w:t xml:space="preserve">Форма </w:t>
      </w:r>
      <w:r>
        <w:rPr>
          <w:b/>
          <w:color w:val="000000"/>
          <w:sz w:val="24"/>
          <w:szCs w:val="24"/>
        </w:rPr>
        <w:t>4</w:t>
      </w:r>
    </w:p>
    <w:p w:rsidR="00542AE4" w:rsidRPr="008415E0" w:rsidRDefault="00542AE4" w:rsidP="00542AE4">
      <w:pPr>
        <w:spacing w:line="240" w:lineRule="auto"/>
        <w:ind w:firstLine="0"/>
        <w:jc w:val="right"/>
        <w:rPr>
          <w:color w:val="000000"/>
          <w:sz w:val="24"/>
          <w:szCs w:val="24"/>
        </w:rPr>
      </w:pPr>
      <w:r w:rsidRPr="008415E0">
        <w:rPr>
          <w:color w:val="000000"/>
          <w:sz w:val="24"/>
          <w:szCs w:val="24"/>
        </w:rPr>
        <w:t xml:space="preserve">Приложение </w:t>
      </w:r>
      <w:r>
        <w:rPr>
          <w:color w:val="000000"/>
          <w:sz w:val="24"/>
          <w:szCs w:val="24"/>
        </w:rPr>
        <w:t>3</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542AE4" w:rsidRDefault="00542AE4" w:rsidP="00542AE4">
      <w:pPr>
        <w:ind w:firstLine="0"/>
        <w:jc w:val="center"/>
        <w:rPr>
          <w:b/>
          <w:szCs w:val="24"/>
        </w:rPr>
      </w:pPr>
    </w:p>
    <w:p w:rsidR="00542AE4" w:rsidRDefault="00542AE4" w:rsidP="00542AE4">
      <w:pPr>
        <w:ind w:firstLine="0"/>
        <w:jc w:val="center"/>
        <w:rPr>
          <w:b/>
          <w:szCs w:val="24"/>
        </w:rPr>
      </w:pPr>
    </w:p>
    <w:p w:rsidR="00542AE4" w:rsidRPr="00C32450" w:rsidRDefault="00542AE4" w:rsidP="00542AE4">
      <w:pPr>
        <w:ind w:firstLine="0"/>
        <w:jc w:val="center"/>
        <w:rPr>
          <w:b/>
          <w:szCs w:val="24"/>
        </w:rPr>
      </w:pPr>
      <w:r w:rsidRPr="00C32450">
        <w:rPr>
          <w:b/>
          <w:szCs w:val="24"/>
        </w:rPr>
        <w:t>Согласие с проектом Договора</w:t>
      </w:r>
    </w:p>
    <w:p w:rsidR="00542AE4" w:rsidRPr="00C32450" w:rsidRDefault="00542AE4" w:rsidP="00542AE4">
      <w:pPr>
        <w:ind w:firstLine="0"/>
        <w:jc w:val="center"/>
        <w:rPr>
          <w:b/>
          <w:szCs w:val="24"/>
        </w:rPr>
      </w:pPr>
    </w:p>
    <w:p w:rsidR="00542AE4" w:rsidRPr="00C32450" w:rsidRDefault="00542AE4" w:rsidP="00542AE4">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542AE4" w:rsidRPr="00C32450" w:rsidRDefault="00542AE4" w:rsidP="00542AE4">
      <w:pPr>
        <w:spacing w:line="240" w:lineRule="auto"/>
        <w:rPr>
          <w:szCs w:val="24"/>
        </w:rPr>
      </w:pPr>
    </w:p>
    <w:p w:rsidR="00542AE4" w:rsidRPr="00C32450" w:rsidRDefault="00542AE4" w:rsidP="00542AE4">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542AE4" w:rsidRPr="00EC5F73" w:rsidRDefault="00542AE4" w:rsidP="00542AE4">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542AE4" w:rsidRPr="00C32450" w:rsidRDefault="00542AE4" w:rsidP="00542AE4">
      <w:pPr>
        <w:spacing w:line="240" w:lineRule="auto"/>
        <w:rPr>
          <w:szCs w:val="24"/>
        </w:rPr>
      </w:pPr>
    </w:p>
    <w:p w:rsidR="00542AE4" w:rsidRPr="00C32450" w:rsidRDefault="00542AE4" w:rsidP="00542AE4">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542AE4" w:rsidRPr="00EC5F73" w:rsidRDefault="00542AE4" w:rsidP="00542AE4">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542AE4" w:rsidRPr="00C32450" w:rsidRDefault="00542AE4" w:rsidP="00542AE4">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542AE4" w:rsidRPr="00C32450" w:rsidRDefault="00542AE4" w:rsidP="00542AE4">
      <w:pPr>
        <w:spacing w:line="240" w:lineRule="auto"/>
        <w:ind w:firstLine="0"/>
        <w:jc w:val="center"/>
        <w:rPr>
          <w:b/>
          <w:szCs w:val="24"/>
        </w:rPr>
      </w:pPr>
    </w:p>
    <w:p w:rsidR="00542AE4" w:rsidRPr="00C32450" w:rsidRDefault="00542AE4" w:rsidP="00542AE4">
      <w:pPr>
        <w:spacing w:line="240" w:lineRule="auto"/>
        <w:rPr>
          <w:szCs w:val="24"/>
        </w:rPr>
      </w:pPr>
      <w:r w:rsidRPr="00C32450">
        <w:rPr>
          <w:szCs w:val="24"/>
        </w:rPr>
        <w:t>____________________________________</w:t>
      </w:r>
    </w:p>
    <w:p w:rsidR="00542AE4" w:rsidRPr="00C32450" w:rsidRDefault="00542AE4" w:rsidP="00542AE4">
      <w:pPr>
        <w:spacing w:line="240" w:lineRule="auto"/>
        <w:ind w:right="3684"/>
        <w:jc w:val="center"/>
        <w:rPr>
          <w:szCs w:val="24"/>
          <w:vertAlign w:val="superscript"/>
        </w:rPr>
      </w:pPr>
      <w:r w:rsidRPr="00C32450">
        <w:rPr>
          <w:szCs w:val="24"/>
          <w:vertAlign w:val="superscript"/>
        </w:rPr>
        <w:t>(подпись, М.П.)</w:t>
      </w:r>
    </w:p>
    <w:p w:rsidR="00542AE4" w:rsidRPr="00C32450" w:rsidRDefault="00542AE4" w:rsidP="00542AE4">
      <w:pPr>
        <w:spacing w:line="240" w:lineRule="auto"/>
        <w:rPr>
          <w:szCs w:val="24"/>
        </w:rPr>
      </w:pPr>
      <w:r w:rsidRPr="00C32450">
        <w:rPr>
          <w:szCs w:val="24"/>
        </w:rPr>
        <w:t>____________________________________</w:t>
      </w:r>
    </w:p>
    <w:p w:rsidR="00542AE4" w:rsidRPr="00C32450" w:rsidRDefault="00542AE4" w:rsidP="00542AE4">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542AE4" w:rsidRPr="008415E0" w:rsidRDefault="00542AE4" w:rsidP="00542AE4">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542AE4" w:rsidRPr="0063506C" w:rsidRDefault="00542AE4" w:rsidP="00542AE4">
      <w:pPr>
        <w:spacing w:line="240" w:lineRule="auto"/>
        <w:ind w:right="3684"/>
        <w:jc w:val="center"/>
        <w:rPr>
          <w:color w:val="000000"/>
          <w:sz w:val="22"/>
          <w:szCs w:val="22"/>
          <w:vertAlign w:val="superscript"/>
        </w:rPr>
      </w:pPr>
    </w:p>
    <w:p w:rsidR="00542AE4" w:rsidRPr="00601886" w:rsidRDefault="00542AE4" w:rsidP="00542AE4">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28" w:name="_Toc90385120"/>
      <w:bookmarkStart w:id="129" w:name="_Toc176073607"/>
      <w:r w:rsidRPr="00601886">
        <w:rPr>
          <w:b/>
          <w:i/>
        </w:rPr>
        <w:t>Инструкции по заполнению</w:t>
      </w:r>
      <w:bookmarkEnd w:id="128"/>
      <w:bookmarkEnd w:id="129"/>
    </w:p>
    <w:p w:rsidR="00542AE4" w:rsidRPr="00601886" w:rsidRDefault="00542AE4" w:rsidP="00542AE4">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542AE4" w:rsidRPr="00601886" w:rsidRDefault="00542AE4" w:rsidP="00542AE4">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w:t>
      </w:r>
      <w:proofErr w:type="spellStart"/>
      <w:r w:rsidRPr="00601886">
        <w:rPr>
          <w:sz w:val="24"/>
          <w:szCs w:val="24"/>
        </w:rPr>
        <w:t>т.ч</w:t>
      </w:r>
      <w:proofErr w:type="spellEnd"/>
      <w:r w:rsidRPr="00601886">
        <w:rPr>
          <w:sz w:val="24"/>
          <w:szCs w:val="24"/>
        </w:rPr>
        <w:t>. организационно-правовую форму) и свой адрес.</w:t>
      </w:r>
    </w:p>
    <w:p w:rsidR="00542AE4" w:rsidRDefault="00542AE4" w:rsidP="00542AE4">
      <w:pPr>
        <w:pStyle w:val="af9"/>
        <w:numPr>
          <w:ilvl w:val="0"/>
          <w:numId w:val="13"/>
        </w:numPr>
        <w:spacing w:line="240" w:lineRule="auto"/>
        <w:ind w:left="851"/>
        <w:rPr>
          <w:sz w:val="24"/>
          <w:szCs w:val="24"/>
        </w:rPr>
      </w:pPr>
      <w:r w:rsidRPr="00C32450">
        <w:rPr>
          <w:sz w:val="24"/>
          <w:szCs w:val="24"/>
        </w:rPr>
        <w:t xml:space="preserve">Участник выражает согласие с </w:t>
      </w:r>
      <w:bookmarkStart w:id="130" w:name="_GoBack"/>
      <w:bookmarkEnd w:id="130"/>
      <w:r w:rsidRPr="00C32450">
        <w:rPr>
          <w:sz w:val="24"/>
          <w:szCs w:val="24"/>
        </w:rPr>
        <w:t>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542AE4" w:rsidRPr="003B1C2B" w:rsidRDefault="00542AE4" w:rsidP="00542AE4">
      <w:pPr>
        <w:spacing w:line="240" w:lineRule="auto"/>
        <w:ind w:firstLine="0"/>
        <w:rPr>
          <w:sz w:val="24"/>
          <w:szCs w:val="24"/>
          <w:lang w:val="x-none"/>
        </w:rPr>
      </w:pPr>
    </w:p>
    <w:p w:rsidR="00D96A55" w:rsidRDefault="00D96A55" w:rsidP="002973D9">
      <w:pPr>
        <w:spacing w:line="240" w:lineRule="auto"/>
        <w:ind w:firstLine="0"/>
        <w:rPr>
          <w:sz w:val="24"/>
          <w:szCs w:val="24"/>
          <w:lang w:val="x-none"/>
        </w:rPr>
      </w:pPr>
    </w:p>
    <w:sectPr w:rsidR="00D96A55" w:rsidSect="00693FF2">
      <w:headerReference w:type="default" r:id="rId18"/>
      <w:pgSz w:w="11906" w:h="16838" w:code="9"/>
      <w:pgMar w:top="426" w:right="709" w:bottom="851" w:left="1276"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3FF2" w:rsidRDefault="00693FF2">
      <w:r>
        <w:separator/>
      </w:r>
    </w:p>
  </w:endnote>
  <w:endnote w:type="continuationSeparator" w:id="0">
    <w:p w:rsidR="00693FF2" w:rsidRDefault="00693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3FF2" w:rsidRDefault="00693FF2">
      <w:r>
        <w:separator/>
      </w:r>
    </w:p>
  </w:footnote>
  <w:footnote w:type="continuationSeparator" w:id="0">
    <w:p w:rsidR="00693FF2" w:rsidRDefault="00693FF2">
      <w:r>
        <w:continuationSeparator/>
      </w:r>
    </w:p>
  </w:footnote>
  <w:footnote w:id="1">
    <w:p w:rsidR="00693FF2" w:rsidRPr="00B36685" w:rsidRDefault="00693FF2"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693FF2" w:rsidRDefault="00693FF2"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8285683"/>
      <w:docPartObj>
        <w:docPartGallery w:val="Page Numbers (Top of Page)"/>
        <w:docPartUnique/>
      </w:docPartObj>
    </w:sdtPr>
    <w:sdtEndPr>
      <w:rPr>
        <w:sz w:val="22"/>
        <w:szCs w:val="22"/>
      </w:rPr>
    </w:sdtEndPr>
    <w:sdtContent>
      <w:p w:rsidR="00693FF2" w:rsidRPr="00693FF2" w:rsidRDefault="00693FF2" w:rsidP="00693FF2">
        <w:pPr>
          <w:pStyle w:val="a6"/>
          <w:framePr w:w="10081" w:wrap="auto" w:vAnchor="page" w:hAnchor="page" w:x="1122" w:y="338"/>
          <w:pBdr>
            <w:bottom w:val="none" w:sz="0" w:space="0" w:color="auto"/>
          </w:pBdr>
          <w:jc w:val="right"/>
          <w:rPr>
            <w:sz w:val="22"/>
            <w:szCs w:val="22"/>
          </w:rPr>
        </w:pPr>
        <w:r w:rsidRPr="00693FF2">
          <w:rPr>
            <w:sz w:val="22"/>
            <w:szCs w:val="22"/>
          </w:rPr>
          <w:fldChar w:fldCharType="begin"/>
        </w:r>
        <w:r w:rsidRPr="00693FF2">
          <w:rPr>
            <w:sz w:val="22"/>
            <w:szCs w:val="22"/>
          </w:rPr>
          <w:instrText>PAGE   \* MERGEFORMAT</w:instrText>
        </w:r>
        <w:r w:rsidRPr="00693FF2">
          <w:rPr>
            <w:sz w:val="22"/>
            <w:szCs w:val="22"/>
          </w:rPr>
          <w:fldChar w:fldCharType="separate"/>
        </w:r>
        <w:r w:rsidR="0013391C" w:rsidRPr="0013391C">
          <w:rPr>
            <w:noProof/>
            <w:sz w:val="22"/>
            <w:szCs w:val="22"/>
            <w:lang w:val="ru-RU"/>
          </w:rPr>
          <w:t>24</w:t>
        </w:r>
        <w:r w:rsidRPr="00693FF2">
          <w:rPr>
            <w:sz w:val="22"/>
            <w:szCs w:val="2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2F22B2EC"/>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1704"/>
        </w:tabs>
        <w:ind w:left="4536"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6"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7"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8"/>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37"/>
  </w:num>
  <w:num w:numId="12">
    <w:abstractNumId w:val="20"/>
  </w:num>
  <w:num w:numId="13">
    <w:abstractNumId w:val="22"/>
  </w:num>
  <w:num w:numId="14">
    <w:abstractNumId w:val="35"/>
  </w:num>
  <w:num w:numId="15">
    <w:abstractNumId w:val="26"/>
  </w:num>
  <w:num w:numId="16">
    <w:abstractNumId w:val="40"/>
  </w:num>
  <w:num w:numId="17">
    <w:abstractNumId w:val="24"/>
  </w:num>
  <w:num w:numId="18">
    <w:abstractNumId w:val="30"/>
  </w:num>
  <w:num w:numId="19">
    <w:abstractNumId w:val="8"/>
  </w:num>
  <w:num w:numId="20">
    <w:abstractNumId w:val="33"/>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4"/>
  </w:num>
  <w:num w:numId="29">
    <w:abstractNumId w:val="16"/>
  </w:num>
  <w:num w:numId="30">
    <w:abstractNumId w:val="17"/>
  </w:num>
  <w:num w:numId="31">
    <w:abstractNumId w:val="9"/>
  </w:num>
  <w:num w:numId="32">
    <w:abstractNumId w:val="15"/>
  </w:num>
  <w:num w:numId="33">
    <w:abstractNumId w:val="36"/>
  </w:num>
  <w:num w:numId="34">
    <w:abstractNumId w:val="12"/>
  </w:num>
  <w:num w:numId="35">
    <w:abstractNumId w:val="44"/>
  </w:num>
  <w:num w:numId="36">
    <w:abstractNumId w:val="27"/>
  </w:num>
  <w:num w:numId="37">
    <w:abstractNumId w:val="0"/>
  </w:num>
  <w:num w:numId="38">
    <w:abstractNumId w:val="21"/>
  </w:num>
  <w:num w:numId="39">
    <w:abstractNumId w:val="14"/>
  </w:num>
  <w:num w:numId="40">
    <w:abstractNumId w:val="46"/>
  </w:num>
  <w:num w:numId="41">
    <w:abstractNumId w:val="41"/>
  </w:num>
  <w:num w:numId="42">
    <w:abstractNumId w:val="19"/>
  </w:num>
  <w:num w:numId="43">
    <w:abstractNumId w:val="31"/>
  </w:num>
  <w:num w:numId="44">
    <w:abstractNumId w:val="42"/>
  </w:num>
  <w:num w:numId="45">
    <w:abstractNumId w:val="32"/>
  </w:num>
  <w:num w:numId="46">
    <w:abstractNumId w:val="45"/>
  </w:num>
  <w:num w:numId="47">
    <w:abstractNumId w:val="2"/>
  </w:num>
  <w:num w:numId="48">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C5A"/>
    <w:rsid w:val="0000156E"/>
    <w:rsid w:val="000037D2"/>
    <w:rsid w:val="0000453A"/>
    <w:rsid w:val="00006423"/>
    <w:rsid w:val="00011AF5"/>
    <w:rsid w:val="00012FC7"/>
    <w:rsid w:val="000212CA"/>
    <w:rsid w:val="00024151"/>
    <w:rsid w:val="00025ACE"/>
    <w:rsid w:val="00030477"/>
    <w:rsid w:val="00033F6E"/>
    <w:rsid w:val="00036E8D"/>
    <w:rsid w:val="000374FE"/>
    <w:rsid w:val="0004126A"/>
    <w:rsid w:val="000460E2"/>
    <w:rsid w:val="000473E0"/>
    <w:rsid w:val="0005091B"/>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1A75"/>
    <w:rsid w:val="000C23B1"/>
    <w:rsid w:val="000C33A8"/>
    <w:rsid w:val="000C34B7"/>
    <w:rsid w:val="000C3863"/>
    <w:rsid w:val="000C5977"/>
    <w:rsid w:val="000C758B"/>
    <w:rsid w:val="000D4A1C"/>
    <w:rsid w:val="000D6DB5"/>
    <w:rsid w:val="000D7D5D"/>
    <w:rsid w:val="000E38F3"/>
    <w:rsid w:val="000E635E"/>
    <w:rsid w:val="00103A4D"/>
    <w:rsid w:val="00112821"/>
    <w:rsid w:val="001160D5"/>
    <w:rsid w:val="00123FA6"/>
    <w:rsid w:val="00124605"/>
    <w:rsid w:val="001276D0"/>
    <w:rsid w:val="0013391C"/>
    <w:rsid w:val="00134CE1"/>
    <w:rsid w:val="00135074"/>
    <w:rsid w:val="00136B3A"/>
    <w:rsid w:val="00136B55"/>
    <w:rsid w:val="001420E7"/>
    <w:rsid w:val="00142879"/>
    <w:rsid w:val="001436B3"/>
    <w:rsid w:val="001523CF"/>
    <w:rsid w:val="001573A8"/>
    <w:rsid w:val="00161103"/>
    <w:rsid w:val="00164587"/>
    <w:rsid w:val="0016674C"/>
    <w:rsid w:val="00174731"/>
    <w:rsid w:val="001761A3"/>
    <w:rsid w:val="001768E6"/>
    <w:rsid w:val="001805F9"/>
    <w:rsid w:val="0018213E"/>
    <w:rsid w:val="00183B8C"/>
    <w:rsid w:val="001848F5"/>
    <w:rsid w:val="00184D8C"/>
    <w:rsid w:val="00190C8D"/>
    <w:rsid w:val="0019389F"/>
    <w:rsid w:val="00193EB0"/>
    <w:rsid w:val="00196FA6"/>
    <w:rsid w:val="001A04C5"/>
    <w:rsid w:val="001A4193"/>
    <w:rsid w:val="001A43E9"/>
    <w:rsid w:val="001A709B"/>
    <w:rsid w:val="001A7BD4"/>
    <w:rsid w:val="001B6010"/>
    <w:rsid w:val="001B70BC"/>
    <w:rsid w:val="001C0833"/>
    <w:rsid w:val="001C1382"/>
    <w:rsid w:val="001C3B19"/>
    <w:rsid w:val="001C6012"/>
    <w:rsid w:val="001C6712"/>
    <w:rsid w:val="001D0D9F"/>
    <w:rsid w:val="001D3DC4"/>
    <w:rsid w:val="001D6052"/>
    <w:rsid w:val="001D63EE"/>
    <w:rsid w:val="001D7BFC"/>
    <w:rsid w:val="001E309A"/>
    <w:rsid w:val="001E3B7A"/>
    <w:rsid w:val="001E5C6D"/>
    <w:rsid w:val="001E674B"/>
    <w:rsid w:val="001F15D2"/>
    <w:rsid w:val="001F1A26"/>
    <w:rsid w:val="001F2F34"/>
    <w:rsid w:val="001F31C7"/>
    <w:rsid w:val="001F7AD7"/>
    <w:rsid w:val="00201DCA"/>
    <w:rsid w:val="0021231A"/>
    <w:rsid w:val="00212594"/>
    <w:rsid w:val="00212F49"/>
    <w:rsid w:val="00212F6A"/>
    <w:rsid w:val="00213044"/>
    <w:rsid w:val="0021713D"/>
    <w:rsid w:val="00221378"/>
    <w:rsid w:val="002215D6"/>
    <w:rsid w:val="00221C17"/>
    <w:rsid w:val="0022369E"/>
    <w:rsid w:val="00223D2C"/>
    <w:rsid w:val="002248F7"/>
    <w:rsid w:val="00231D35"/>
    <w:rsid w:val="0023622C"/>
    <w:rsid w:val="002366A2"/>
    <w:rsid w:val="00236FA2"/>
    <w:rsid w:val="0023743E"/>
    <w:rsid w:val="00237AB4"/>
    <w:rsid w:val="00237BDD"/>
    <w:rsid w:val="00245703"/>
    <w:rsid w:val="0025526E"/>
    <w:rsid w:val="002572B3"/>
    <w:rsid w:val="0026600B"/>
    <w:rsid w:val="0026603B"/>
    <w:rsid w:val="00271675"/>
    <w:rsid w:val="00275F1F"/>
    <w:rsid w:val="002810F0"/>
    <w:rsid w:val="0028248E"/>
    <w:rsid w:val="00283D0C"/>
    <w:rsid w:val="00283E2C"/>
    <w:rsid w:val="00285709"/>
    <w:rsid w:val="002973D9"/>
    <w:rsid w:val="002979B1"/>
    <w:rsid w:val="00297B01"/>
    <w:rsid w:val="00297D21"/>
    <w:rsid w:val="002A15D2"/>
    <w:rsid w:val="002A2D28"/>
    <w:rsid w:val="002A5712"/>
    <w:rsid w:val="002B09EB"/>
    <w:rsid w:val="002B0C2A"/>
    <w:rsid w:val="002B2D45"/>
    <w:rsid w:val="002B36DB"/>
    <w:rsid w:val="002B525C"/>
    <w:rsid w:val="002B7B4C"/>
    <w:rsid w:val="002B7F5D"/>
    <w:rsid w:val="002C0A23"/>
    <w:rsid w:val="002C239D"/>
    <w:rsid w:val="002C2543"/>
    <w:rsid w:val="002C48B1"/>
    <w:rsid w:val="002C7E6D"/>
    <w:rsid w:val="002D1DCB"/>
    <w:rsid w:val="002D3B73"/>
    <w:rsid w:val="002D45C2"/>
    <w:rsid w:val="002D5AAD"/>
    <w:rsid w:val="002D743A"/>
    <w:rsid w:val="002D7DEE"/>
    <w:rsid w:val="002D7EA2"/>
    <w:rsid w:val="002E07CA"/>
    <w:rsid w:val="002E19F7"/>
    <w:rsid w:val="002E4A00"/>
    <w:rsid w:val="002E68C2"/>
    <w:rsid w:val="002E7723"/>
    <w:rsid w:val="002F3BF9"/>
    <w:rsid w:val="00302926"/>
    <w:rsid w:val="00303565"/>
    <w:rsid w:val="00303667"/>
    <w:rsid w:val="003052B7"/>
    <w:rsid w:val="00307E25"/>
    <w:rsid w:val="00311C34"/>
    <w:rsid w:val="0031328F"/>
    <w:rsid w:val="00316695"/>
    <w:rsid w:val="00321814"/>
    <w:rsid w:val="0032337B"/>
    <w:rsid w:val="00323911"/>
    <w:rsid w:val="00324392"/>
    <w:rsid w:val="00324F91"/>
    <w:rsid w:val="00331BBD"/>
    <w:rsid w:val="00331C8A"/>
    <w:rsid w:val="00331D14"/>
    <w:rsid w:val="00332BE5"/>
    <w:rsid w:val="00333640"/>
    <w:rsid w:val="00334141"/>
    <w:rsid w:val="003343EC"/>
    <w:rsid w:val="00337ECF"/>
    <w:rsid w:val="003400F0"/>
    <w:rsid w:val="0034072D"/>
    <w:rsid w:val="0034358E"/>
    <w:rsid w:val="003451FC"/>
    <w:rsid w:val="0034651B"/>
    <w:rsid w:val="00350C7B"/>
    <w:rsid w:val="00357350"/>
    <w:rsid w:val="0036000E"/>
    <w:rsid w:val="00363D90"/>
    <w:rsid w:val="00363FFC"/>
    <w:rsid w:val="00364CB9"/>
    <w:rsid w:val="003677DB"/>
    <w:rsid w:val="00371775"/>
    <w:rsid w:val="0037197C"/>
    <w:rsid w:val="00371B69"/>
    <w:rsid w:val="00373F7B"/>
    <w:rsid w:val="00381D91"/>
    <w:rsid w:val="00383037"/>
    <w:rsid w:val="00383B6C"/>
    <w:rsid w:val="00384F84"/>
    <w:rsid w:val="00391111"/>
    <w:rsid w:val="00391ABE"/>
    <w:rsid w:val="00393D3E"/>
    <w:rsid w:val="003A1217"/>
    <w:rsid w:val="003A611E"/>
    <w:rsid w:val="003B08C8"/>
    <w:rsid w:val="003B28BD"/>
    <w:rsid w:val="003B375F"/>
    <w:rsid w:val="003B3E24"/>
    <w:rsid w:val="003C3E7B"/>
    <w:rsid w:val="003C428A"/>
    <w:rsid w:val="003D0F93"/>
    <w:rsid w:val="003D4CBC"/>
    <w:rsid w:val="003D7058"/>
    <w:rsid w:val="003F0891"/>
    <w:rsid w:val="003F2344"/>
    <w:rsid w:val="003F7C83"/>
    <w:rsid w:val="00401875"/>
    <w:rsid w:val="00401DF2"/>
    <w:rsid w:val="00401EC2"/>
    <w:rsid w:val="004037D9"/>
    <w:rsid w:val="004044E7"/>
    <w:rsid w:val="00405971"/>
    <w:rsid w:val="00413C5D"/>
    <w:rsid w:val="00414201"/>
    <w:rsid w:val="004157C5"/>
    <w:rsid w:val="00416F34"/>
    <w:rsid w:val="0041770A"/>
    <w:rsid w:val="00417A6D"/>
    <w:rsid w:val="004210F0"/>
    <w:rsid w:val="0042302C"/>
    <w:rsid w:val="0042486F"/>
    <w:rsid w:val="004304E1"/>
    <w:rsid w:val="00431757"/>
    <w:rsid w:val="004334A6"/>
    <w:rsid w:val="0043631D"/>
    <w:rsid w:val="0043676E"/>
    <w:rsid w:val="00437D45"/>
    <w:rsid w:val="00442193"/>
    <w:rsid w:val="00442A94"/>
    <w:rsid w:val="004456E5"/>
    <w:rsid w:val="0044730C"/>
    <w:rsid w:val="004512B4"/>
    <w:rsid w:val="00455DF9"/>
    <w:rsid w:val="00456737"/>
    <w:rsid w:val="004567A3"/>
    <w:rsid w:val="004601C8"/>
    <w:rsid w:val="00463473"/>
    <w:rsid w:val="00464C5E"/>
    <w:rsid w:val="00470FE8"/>
    <w:rsid w:val="00475D24"/>
    <w:rsid w:val="00477600"/>
    <w:rsid w:val="00484B25"/>
    <w:rsid w:val="004908FB"/>
    <w:rsid w:val="00495819"/>
    <w:rsid w:val="004965B3"/>
    <w:rsid w:val="00497D8B"/>
    <w:rsid w:val="004A79F2"/>
    <w:rsid w:val="004B2045"/>
    <w:rsid w:val="004B47D3"/>
    <w:rsid w:val="004C3D09"/>
    <w:rsid w:val="004C41F6"/>
    <w:rsid w:val="004C55FB"/>
    <w:rsid w:val="004C65E9"/>
    <w:rsid w:val="004C722E"/>
    <w:rsid w:val="004D3D38"/>
    <w:rsid w:val="004D40F8"/>
    <w:rsid w:val="004D4B0C"/>
    <w:rsid w:val="004E3D64"/>
    <w:rsid w:val="004F3832"/>
    <w:rsid w:val="004F714C"/>
    <w:rsid w:val="004F721A"/>
    <w:rsid w:val="0050084B"/>
    <w:rsid w:val="00501202"/>
    <w:rsid w:val="005060AB"/>
    <w:rsid w:val="00506CF6"/>
    <w:rsid w:val="00510B6F"/>
    <w:rsid w:val="005133C1"/>
    <w:rsid w:val="00520F5A"/>
    <w:rsid w:val="005219D4"/>
    <w:rsid w:val="0052318F"/>
    <w:rsid w:val="00526D02"/>
    <w:rsid w:val="00530ED6"/>
    <w:rsid w:val="00532E5A"/>
    <w:rsid w:val="00533095"/>
    <w:rsid w:val="00535BA5"/>
    <w:rsid w:val="00537384"/>
    <w:rsid w:val="00542AE4"/>
    <w:rsid w:val="005435C6"/>
    <w:rsid w:val="00543684"/>
    <w:rsid w:val="005454FE"/>
    <w:rsid w:val="005512C2"/>
    <w:rsid w:val="005528E0"/>
    <w:rsid w:val="00554BB6"/>
    <w:rsid w:val="00556C79"/>
    <w:rsid w:val="00566777"/>
    <w:rsid w:val="00570480"/>
    <w:rsid w:val="005734EB"/>
    <w:rsid w:val="00573770"/>
    <w:rsid w:val="00573F97"/>
    <w:rsid w:val="0057588B"/>
    <w:rsid w:val="005776B5"/>
    <w:rsid w:val="005804A5"/>
    <w:rsid w:val="00581D24"/>
    <w:rsid w:val="005861F7"/>
    <w:rsid w:val="00592424"/>
    <w:rsid w:val="005943F1"/>
    <w:rsid w:val="00595E94"/>
    <w:rsid w:val="00596AE1"/>
    <w:rsid w:val="005A60F4"/>
    <w:rsid w:val="005B218C"/>
    <w:rsid w:val="005B43B3"/>
    <w:rsid w:val="005B4F34"/>
    <w:rsid w:val="005B7B78"/>
    <w:rsid w:val="005C2A95"/>
    <w:rsid w:val="005C42E5"/>
    <w:rsid w:val="005C4983"/>
    <w:rsid w:val="005C6EE6"/>
    <w:rsid w:val="005D1C42"/>
    <w:rsid w:val="005E1548"/>
    <w:rsid w:val="005E3AC2"/>
    <w:rsid w:val="005E78AB"/>
    <w:rsid w:val="005F0A96"/>
    <w:rsid w:val="005F4CFA"/>
    <w:rsid w:val="005F5132"/>
    <w:rsid w:val="005F5B1C"/>
    <w:rsid w:val="00601274"/>
    <w:rsid w:val="00601C16"/>
    <w:rsid w:val="00604BE3"/>
    <w:rsid w:val="00606FBF"/>
    <w:rsid w:val="00610706"/>
    <w:rsid w:val="00611EE3"/>
    <w:rsid w:val="006122F1"/>
    <w:rsid w:val="00612860"/>
    <w:rsid w:val="006135D6"/>
    <w:rsid w:val="00613697"/>
    <w:rsid w:val="00614F6A"/>
    <w:rsid w:val="00616D0E"/>
    <w:rsid w:val="006204DA"/>
    <w:rsid w:val="00623DF7"/>
    <w:rsid w:val="006274EC"/>
    <w:rsid w:val="0064093B"/>
    <w:rsid w:val="006451A0"/>
    <w:rsid w:val="0064712A"/>
    <w:rsid w:val="0065030E"/>
    <w:rsid w:val="0065215B"/>
    <w:rsid w:val="00656C5D"/>
    <w:rsid w:val="006638AB"/>
    <w:rsid w:val="00677DD3"/>
    <w:rsid w:val="006804AB"/>
    <w:rsid w:val="00682B3D"/>
    <w:rsid w:val="00684357"/>
    <w:rsid w:val="00685203"/>
    <w:rsid w:val="006872BC"/>
    <w:rsid w:val="00693010"/>
    <w:rsid w:val="00693173"/>
    <w:rsid w:val="00693FF2"/>
    <w:rsid w:val="00695E9D"/>
    <w:rsid w:val="006977EC"/>
    <w:rsid w:val="006A0003"/>
    <w:rsid w:val="006A334D"/>
    <w:rsid w:val="006A3630"/>
    <w:rsid w:val="006A6172"/>
    <w:rsid w:val="006B388A"/>
    <w:rsid w:val="006C32AB"/>
    <w:rsid w:val="006C36B9"/>
    <w:rsid w:val="006C5EE7"/>
    <w:rsid w:val="006C7E23"/>
    <w:rsid w:val="006E0F55"/>
    <w:rsid w:val="006E61DB"/>
    <w:rsid w:val="006E78A9"/>
    <w:rsid w:val="006F0691"/>
    <w:rsid w:val="006F32EC"/>
    <w:rsid w:val="0070062D"/>
    <w:rsid w:val="00700DFE"/>
    <w:rsid w:val="00701CBD"/>
    <w:rsid w:val="0070655A"/>
    <w:rsid w:val="007070C9"/>
    <w:rsid w:val="00710A8C"/>
    <w:rsid w:val="00714421"/>
    <w:rsid w:val="00716EE9"/>
    <w:rsid w:val="00717562"/>
    <w:rsid w:val="0072109A"/>
    <w:rsid w:val="00723431"/>
    <w:rsid w:val="0072453A"/>
    <w:rsid w:val="00732338"/>
    <w:rsid w:val="00733625"/>
    <w:rsid w:val="0073744E"/>
    <w:rsid w:val="007376CB"/>
    <w:rsid w:val="00745340"/>
    <w:rsid w:val="00750101"/>
    <w:rsid w:val="0075264C"/>
    <w:rsid w:val="00752F35"/>
    <w:rsid w:val="00765C03"/>
    <w:rsid w:val="007714C4"/>
    <w:rsid w:val="007765D6"/>
    <w:rsid w:val="00781091"/>
    <w:rsid w:val="007862BA"/>
    <w:rsid w:val="007A0621"/>
    <w:rsid w:val="007A1FF1"/>
    <w:rsid w:val="007A21F3"/>
    <w:rsid w:val="007A31DF"/>
    <w:rsid w:val="007B2B68"/>
    <w:rsid w:val="007C0F80"/>
    <w:rsid w:val="007C194F"/>
    <w:rsid w:val="007C1A3B"/>
    <w:rsid w:val="007C468C"/>
    <w:rsid w:val="007C6E12"/>
    <w:rsid w:val="007D02A0"/>
    <w:rsid w:val="007D0CA0"/>
    <w:rsid w:val="007D1EF1"/>
    <w:rsid w:val="007E234B"/>
    <w:rsid w:val="007E2B16"/>
    <w:rsid w:val="007E3F06"/>
    <w:rsid w:val="007E7826"/>
    <w:rsid w:val="007F3C8A"/>
    <w:rsid w:val="007F6DB3"/>
    <w:rsid w:val="007F7BA6"/>
    <w:rsid w:val="007F7BAE"/>
    <w:rsid w:val="00802B51"/>
    <w:rsid w:val="00803DF3"/>
    <w:rsid w:val="0080479B"/>
    <w:rsid w:val="00806C6D"/>
    <w:rsid w:val="00811E86"/>
    <w:rsid w:val="00820B5A"/>
    <w:rsid w:val="0082198D"/>
    <w:rsid w:val="00825987"/>
    <w:rsid w:val="00825BA5"/>
    <w:rsid w:val="0082649A"/>
    <w:rsid w:val="008303A1"/>
    <w:rsid w:val="008349D3"/>
    <w:rsid w:val="00844556"/>
    <w:rsid w:val="00844ED0"/>
    <w:rsid w:val="00846A27"/>
    <w:rsid w:val="008504EC"/>
    <w:rsid w:val="008508A7"/>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3D33"/>
    <w:rsid w:val="008B2DE2"/>
    <w:rsid w:val="008B5176"/>
    <w:rsid w:val="008B62FD"/>
    <w:rsid w:val="008B72AE"/>
    <w:rsid w:val="008C1E07"/>
    <w:rsid w:val="008C4588"/>
    <w:rsid w:val="008C4C3A"/>
    <w:rsid w:val="008C50AC"/>
    <w:rsid w:val="008D0107"/>
    <w:rsid w:val="008D25D5"/>
    <w:rsid w:val="008D3FE6"/>
    <w:rsid w:val="008D745B"/>
    <w:rsid w:val="008F4383"/>
    <w:rsid w:val="008F6182"/>
    <w:rsid w:val="009045ED"/>
    <w:rsid w:val="00912784"/>
    <w:rsid w:val="00912C6B"/>
    <w:rsid w:val="00913778"/>
    <w:rsid w:val="009153B5"/>
    <w:rsid w:val="0091623F"/>
    <w:rsid w:val="009166BE"/>
    <w:rsid w:val="00916793"/>
    <w:rsid w:val="00923106"/>
    <w:rsid w:val="009242B3"/>
    <w:rsid w:val="0092501C"/>
    <w:rsid w:val="00931E0D"/>
    <w:rsid w:val="00933325"/>
    <w:rsid w:val="00933E3D"/>
    <w:rsid w:val="00933EB4"/>
    <w:rsid w:val="009439FD"/>
    <w:rsid w:val="0094588A"/>
    <w:rsid w:val="00950366"/>
    <w:rsid w:val="00950430"/>
    <w:rsid w:val="00955C37"/>
    <w:rsid w:val="009573E8"/>
    <w:rsid w:val="00963116"/>
    <w:rsid w:val="009749C1"/>
    <w:rsid w:val="009756A9"/>
    <w:rsid w:val="00976622"/>
    <w:rsid w:val="009771B8"/>
    <w:rsid w:val="00980055"/>
    <w:rsid w:val="009806F9"/>
    <w:rsid w:val="009815EA"/>
    <w:rsid w:val="009859AD"/>
    <w:rsid w:val="00987540"/>
    <w:rsid w:val="009A399C"/>
    <w:rsid w:val="009A3A25"/>
    <w:rsid w:val="009A3E3D"/>
    <w:rsid w:val="009A4A23"/>
    <w:rsid w:val="009B7262"/>
    <w:rsid w:val="009C0DDE"/>
    <w:rsid w:val="009C60AE"/>
    <w:rsid w:val="009D200F"/>
    <w:rsid w:val="009D2CEF"/>
    <w:rsid w:val="009D5DFA"/>
    <w:rsid w:val="009D65B6"/>
    <w:rsid w:val="009E4194"/>
    <w:rsid w:val="009E5349"/>
    <w:rsid w:val="009F2221"/>
    <w:rsid w:val="009F6108"/>
    <w:rsid w:val="009F6A44"/>
    <w:rsid w:val="00A02FBE"/>
    <w:rsid w:val="00A03AA8"/>
    <w:rsid w:val="00A052FB"/>
    <w:rsid w:val="00A12178"/>
    <w:rsid w:val="00A133E4"/>
    <w:rsid w:val="00A16F94"/>
    <w:rsid w:val="00A21945"/>
    <w:rsid w:val="00A25CE9"/>
    <w:rsid w:val="00A339A2"/>
    <w:rsid w:val="00A344A4"/>
    <w:rsid w:val="00A34E99"/>
    <w:rsid w:val="00A41C7C"/>
    <w:rsid w:val="00A434F0"/>
    <w:rsid w:val="00A441A4"/>
    <w:rsid w:val="00A44B8C"/>
    <w:rsid w:val="00A532AF"/>
    <w:rsid w:val="00A53396"/>
    <w:rsid w:val="00A53482"/>
    <w:rsid w:val="00A53621"/>
    <w:rsid w:val="00A56843"/>
    <w:rsid w:val="00A6235D"/>
    <w:rsid w:val="00A6403C"/>
    <w:rsid w:val="00A650C7"/>
    <w:rsid w:val="00A66972"/>
    <w:rsid w:val="00A66B05"/>
    <w:rsid w:val="00A71C2E"/>
    <w:rsid w:val="00A75ECB"/>
    <w:rsid w:val="00A87185"/>
    <w:rsid w:val="00A92B15"/>
    <w:rsid w:val="00A933FB"/>
    <w:rsid w:val="00A957FA"/>
    <w:rsid w:val="00A966F9"/>
    <w:rsid w:val="00AA03A0"/>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E03D6"/>
    <w:rsid w:val="00AE1431"/>
    <w:rsid w:val="00AE29A4"/>
    <w:rsid w:val="00AE3CA9"/>
    <w:rsid w:val="00AE4531"/>
    <w:rsid w:val="00AE5917"/>
    <w:rsid w:val="00AF36FF"/>
    <w:rsid w:val="00AF4009"/>
    <w:rsid w:val="00B0076A"/>
    <w:rsid w:val="00B00B19"/>
    <w:rsid w:val="00B01AC8"/>
    <w:rsid w:val="00B034DC"/>
    <w:rsid w:val="00B03B3C"/>
    <w:rsid w:val="00B10EF2"/>
    <w:rsid w:val="00B177AE"/>
    <w:rsid w:val="00B20ADC"/>
    <w:rsid w:val="00B266DA"/>
    <w:rsid w:val="00B327AC"/>
    <w:rsid w:val="00B368AA"/>
    <w:rsid w:val="00B40AC6"/>
    <w:rsid w:val="00B415BB"/>
    <w:rsid w:val="00B41E13"/>
    <w:rsid w:val="00B433A3"/>
    <w:rsid w:val="00B47B8E"/>
    <w:rsid w:val="00B51691"/>
    <w:rsid w:val="00B52994"/>
    <w:rsid w:val="00B655A8"/>
    <w:rsid w:val="00B656FC"/>
    <w:rsid w:val="00B6763D"/>
    <w:rsid w:val="00B716D7"/>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C5F"/>
    <w:rsid w:val="00BD324F"/>
    <w:rsid w:val="00BE4694"/>
    <w:rsid w:val="00BF1BDF"/>
    <w:rsid w:val="00BF39BF"/>
    <w:rsid w:val="00BF57F6"/>
    <w:rsid w:val="00BF5BCE"/>
    <w:rsid w:val="00BF6AB5"/>
    <w:rsid w:val="00C00604"/>
    <w:rsid w:val="00C008D9"/>
    <w:rsid w:val="00C015C4"/>
    <w:rsid w:val="00C056F5"/>
    <w:rsid w:val="00C05DDB"/>
    <w:rsid w:val="00C0647D"/>
    <w:rsid w:val="00C06ECF"/>
    <w:rsid w:val="00C10FC3"/>
    <w:rsid w:val="00C15B0F"/>
    <w:rsid w:val="00C17075"/>
    <w:rsid w:val="00C20AD7"/>
    <w:rsid w:val="00C236F9"/>
    <w:rsid w:val="00C23D93"/>
    <w:rsid w:val="00C3349F"/>
    <w:rsid w:val="00C33A1D"/>
    <w:rsid w:val="00C33A9F"/>
    <w:rsid w:val="00C406DE"/>
    <w:rsid w:val="00C432D1"/>
    <w:rsid w:val="00C45C06"/>
    <w:rsid w:val="00C46F65"/>
    <w:rsid w:val="00C56166"/>
    <w:rsid w:val="00C57863"/>
    <w:rsid w:val="00C6227F"/>
    <w:rsid w:val="00C638C5"/>
    <w:rsid w:val="00C669DD"/>
    <w:rsid w:val="00C83069"/>
    <w:rsid w:val="00C8789F"/>
    <w:rsid w:val="00C91487"/>
    <w:rsid w:val="00C9288F"/>
    <w:rsid w:val="00C943AB"/>
    <w:rsid w:val="00C94DE4"/>
    <w:rsid w:val="00CA30A2"/>
    <w:rsid w:val="00CA3A51"/>
    <w:rsid w:val="00CA4550"/>
    <w:rsid w:val="00CB01FE"/>
    <w:rsid w:val="00CB036D"/>
    <w:rsid w:val="00CB0AFB"/>
    <w:rsid w:val="00CB10FC"/>
    <w:rsid w:val="00CB2357"/>
    <w:rsid w:val="00CB2362"/>
    <w:rsid w:val="00CB2E23"/>
    <w:rsid w:val="00CB3973"/>
    <w:rsid w:val="00CB5ABB"/>
    <w:rsid w:val="00CC6FD2"/>
    <w:rsid w:val="00CD2A55"/>
    <w:rsid w:val="00CD486D"/>
    <w:rsid w:val="00CD7650"/>
    <w:rsid w:val="00CE1CFC"/>
    <w:rsid w:val="00CE5FA8"/>
    <w:rsid w:val="00CE76C4"/>
    <w:rsid w:val="00CE7775"/>
    <w:rsid w:val="00CF1277"/>
    <w:rsid w:val="00CF1758"/>
    <w:rsid w:val="00CF6342"/>
    <w:rsid w:val="00D009B8"/>
    <w:rsid w:val="00D03274"/>
    <w:rsid w:val="00D134FB"/>
    <w:rsid w:val="00D17C2B"/>
    <w:rsid w:val="00D236CE"/>
    <w:rsid w:val="00D246DB"/>
    <w:rsid w:val="00D2564E"/>
    <w:rsid w:val="00D25C20"/>
    <w:rsid w:val="00D279EA"/>
    <w:rsid w:val="00D40454"/>
    <w:rsid w:val="00D44D3E"/>
    <w:rsid w:val="00D45A15"/>
    <w:rsid w:val="00D45CF2"/>
    <w:rsid w:val="00D64E7B"/>
    <w:rsid w:val="00D706EB"/>
    <w:rsid w:val="00D73403"/>
    <w:rsid w:val="00D751DB"/>
    <w:rsid w:val="00D77F6F"/>
    <w:rsid w:val="00D82EA5"/>
    <w:rsid w:val="00D84589"/>
    <w:rsid w:val="00D86EDD"/>
    <w:rsid w:val="00D8716C"/>
    <w:rsid w:val="00D87C18"/>
    <w:rsid w:val="00D87F62"/>
    <w:rsid w:val="00D92DE0"/>
    <w:rsid w:val="00D944CC"/>
    <w:rsid w:val="00D95BB4"/>
    <w:rsid w:val="00D96A0A"/>
    <w:rsid w:val="00D96A55"/>
    <w:rsid w:val="00DA1318"/>
    <w:rsid w:val="00DA35B1"/>
    <w:rsid w:val="00DA3B67"/>
    <w:rsid w:val="00DB2E00"/>
    <w:rsid w:val="00DB58EF"/>
    <w:rsid w:val="00DB5A29"/>
    <w:rsid w:val="00DC68E1"/>
    <w:rsid w:val="00DD262A"/>
    <w:rsid w:val="00DD289A"/>
    <w:rsid w:val="00DD510D"/>
    <w:rsid w:val="00DE26DA"/>
    <w:rsid w:val="00DE465E"/>
    <w:rsid w:val="00DE5821"/>
    <w:rsid w:val="00DE749A"/>
    <w:rsid w:val="00DF5053"/>
    <w:rsid w:val="00DF6641"/>
    <w:rsid w:val="00E00DC4"/>
    <w:rsid w:val="00E06213"/>
    <w:rsid w:val="00E10A30"/>
    <w:rsid w:val="00E149A3"/>
    <w:rsid w:val="00E15ABD"/>
    <w:rsid w:val="00E2098B"/>
    <w:rsid w:val="00E21F24"/>
    <w:rsid w:val="00E25A35"/>
    <w:rsid w:val="00E32F90"/>
    <w:rsid w:val="00E4607D"/>
    <w:rsid w:val="00E50043"/>
    <w:rsid w:val="00E55CE5"/>
    <w:rsid w:val="00E57110"/>
    <w:rsid w:val="00E57E7B"/>
    <w:rsid w:val="00E60791"/>
    <w:rsid w:val="00E66163"/>
    <w:rsid w:val="00E720FA"/>
    <w:rsid w:val="00E76C1E"/>
    <w:rsid w:val="00E81F5D"/>
    <w:rsid w:val="00E821BB"/>
    <w:rsid w:val="00E8515C"/>
    <w:rsid w:val="00E85362"/>
    <w:rsid w:val="00E85F99"/>
    <w:rsid w:val="00E945D3"/>
    <w:rsid w:val="00EA0299"/>
    <w:rsid w:val="00EA1873"/>
    <w:rsid w:val="00EA29B4"/>
    <w:rsid w:val="00EA31A9"/>
    <w:rsid w:val="00EA48DB"/>
    <w:rsid w:val="00EA4FFC"/>
    <w:rsid w:val="00EA500C"/>
    <w:rsid w:val="00EA5F68"/>
    <w:rsid w:val="00EA75C7"/>
    <w:rsid w:val="00EA7C7F"/>
    <w:rsid w:val="00EC2643"/>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9D7"/>
    <w:rsid w:val="00EF6BE4"/>
    <w:rsid w:val="00F103B7"/>
    <w:rsid w:val="00F15AD2"/>
    <w:rsid w:val="00F175CF"/>
    <w:rsid w:val="00F21624"/>
    <w:rsid w:val="00F220DC"/>
    <w:rsid w:val="00F235F0"/>
    <w:rsid w:val="00F32173"/>
    <w:rsid w:val="00F32DDF"/>
    <w:rsid w:val="00F35AF8"/>
    <w:rsid w:val="00F4204A"/>
    <w:rsid w:val="00F439C3"/>
    <w:rsid w:val="00F50B89"/>
    <w:rsid w:val="00F51833"/>
    <w:rsid w:val="00F52D5D"/>
    <w:rsid w:val="00F53FE9"/>
    <w:rsid w:val="00F55102"/>
    <w:rsid w:val="00F60D37"/>
    <w:rsid w:val="00F619EC"/>
    <w:rsid w:val="00F63AA1"/>
    <w:rsid w:val="00F803EC"/>
    <w:rsid w:val="00F83476"/>
    <w:rsid w:val="00F90AD6"/>
    <w:rsid w:val="00F946B6"/>
    <w:rsid w:val="00F94A34"/>
    <w:rsid w:val="00F94B30"/>
    <w:rsid w:val="00F95FC0"/>
    <w:rsid w:val="00FA0188"/>
    <w:rsid w:val="00FB011B"/>
    <w:rsid w:val="00FB3FBC"/>
    <w:rsid w:val="00FB58C9"/>
    <w:rsid w:val="00FB5FCE"/>
    <w:rsid w:val="00FC0CC8"/>
    <w:rsid w:val="00FC13C4"/>
    <w:rsid w:val="00FC22AF"/>
    <w:rsid w:val="00FC58D8"/>
    <w:rsid w:val="00FC61A9"/>
    <w:rsid w:val="00FC767A"/>
    <w:rsid w:val="00FC76FC"/>
    <w:rsid w:val="00FD18DF"/>
    <w:rsid w:val="00FD25B3"/>
    <w:rsid w:val="00FD33CA"/>
    <w:rsid w:val="00FD407C"/>
    <w:rsid w:val="00FD4F02"/>
    <w:rsid w:val="00FE764E"/>
    <w:rsid w:val="00FF0162"/>
    <w:rsid w:val="00FF1CA3"/>
    <w:rsid w:val="00FF4872"/>
    <w:rsid w:val="00FF65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enu v:ext="edit" fillcolor="none"/>
    </o:shapedefaults>
    <o:shapelayout v:ext="edit">
      <o:idmap v:ext="edit" data="1"/>
    </o:shapelayout>
  </w:shapeDefaults>
  <w:decimalSymbol w:val=","/>
  <w:listSeparator w:val=";"/>
  <w14:docId w14:val="72A32351"/>
  <w15:chartTrackingRefBased/>
  <w15:docId w15:val="{3DB14EE9-587E-4BBF-A6A1-299309331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uiPriority w:val="99"/>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uiPriority w:val="99"/>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 w:type="character" w:customStyle="1" w:styleId="44">
    <w:name w:val="Основной текст4"/>
    <w:rsid w:val="008B5176"/>
    <w:rPr>
      <w:rFonts w:ascii="Arial Narrow" w:eastAsia="Arial Narrow" w:hAnsi="Arial Narrow" w:cs="Arial Narrow"/>
      <w:b w:val="0"/>
      <w:bCs w:val="0"/>
      <w:i w:val="0"/>
      <w:iCs w:val="0"/>
      <w:smallCaps w:val="0"/>
      <w:strike w:val="0"/>
      <w:spacing w:val="0"/>
      <w:w w:val="10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341353">
      <w:bodyDiv w:val="1"/>
      <w:marLeft w:val="0"/>
      <w:marRight w:val="0"/>
      <w:marTop w:val="0"/>
      <w:marBottom w:val="0"/>
      <w:divBdr>
        <w:top w:val="none" w:sz="0" w:space="0" w:color="auto"/>
        <w:left w:val="none" w:sz="0" w:space="0" w:color="auto"/>
        <w:bottom w:val="none" w:sz="0" w:space="0" w:color="auto"/>
        <w:right w:val="none" w:sz="0" w:space="0" w:color="auto"/>
      </w:divBdr>
    </w:div>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431896538">
      <w:bodyDiv w:val="1"/>
      <w:marLeft w:val="0"/>
      <w:marRight w:val="0"/>
      <w:marTop w:val="0"/>
      <w:marBottom w:val="0"/>
      <w:divBdr>
        <w:top w:val="none" w:sz="0" w:space="0" w:color="auto"/>
        <w:left w:val="none" w:sz="0" w:space="0" w:color="auto"/>
        <w:bottom w:val="none" w:sz="0" w:space="0" w:color="auto"/>
        <w:right w:val="none" w:sz="0" w:space="0" w:color="auto"/>
      </w:divBdr>
    </w:div>
    <w:div w:id="598294477">
      <w:bodyDiv w:val="1"/>
      <w:marLeft w:val="0"/>
      <w:marRight w:val="0"/>
      <w:marTop w:val="0"/>
      <w:marBottom w:val="0"/>
      <w:divBdr>
        <w:top w:val="none" w:sz="0" w:space="0" w:color="auto"/>
        <w:left w:val="none" w:sz="0" w:space="0" w:color="auto"/>
        <w:bottom w:val="none" w:sz="0" w:space="0" w:color="auto"/>
        <w:right w:val="none" w:sz="0" w:space="0" w:color="auto"/>
      </w:divBdr>
    </w:div>
    <w:div w:id="1151674428">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1954511752">
      <w:bodyDiv w:val="1"/>
      <w:marLeft w:val="0"/>
      <w:marRight w:val="0"/>
      <w:marTop w:val="0"/>
      <w:marBottom w:val="0"/>
      <w:divBdr>
        <w:top w:val="none" w:sz="0" w:space="0" w:color="auto"/>
        <w:left w:val="none" w:sz="0" w:space="0" w:color="auto"/>
        <w:bottom w:val="none" w:sz="0" w:space="0" w:color="auto"/>
        <w:right w:val="none" w:sz="0" w:space="0" w:color="auto"/>
      </w:divBdr>
    </w:div>
    <w:div w:id="2055882504">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1.ru/customers/customer-service/feedback/"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https://zakupki.gov.ru/epz/dishonestsupplier/search/results.html" TargetMode="Externa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yperlink" Target="mailto:posta@mrsk-1.ru" TargetMode="External"/><Relationship Id="rId10" Type="http://schemas.openxmlformats.org/officeDocument/2006/relationships/hyperlink" Target="https://www.rosseti.ru/sustainable-development/sustainable-development-document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Kozlova.EA@me.mrsk-cp.ru" TargetMode="External"/><Relationship Id="rId14" Type="http://schemas.openxmlformats.org/officeDocument/2006/relationships/hyperlink" Target="https://www.mrsk-cp.ru/about/anti-corruption_policy/feedbac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B06A1F-F411-431C-B51E-9C5E50F44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24</Pages>
  <Words>8076</Words>
  <Characters>60032</Characters>
  <Application>Microsoft Office Word</Application>
  <DocSecurity>0</DocSecurity>
  <Lines>500</Lines>
  <Paragraphs>135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67973</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Козлова Елена Александровна</cp:lastModifiedBy>
  <cp:revision>18</cp:revision>
  <cp:lastPrinted>2012-12-18T13:13:00Z</cp:lastPrinted>
  <dcterms:created xsi:type="dcterms:W3CDTF">2026-07-22T11:57:00Z</dcterms:created>
  <dcterms:modified xsi:type="dcterms:W3CDTF">2026-09-01T08:33:00Z</dcterms:modified>
</cp:coreProperties>
</file>